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EF" w:rsidRPr="00DF7E32" w:rsidRDefault="002F10FC" w:rsidP="00F776EF">
      <w:pPr>
        <w:tabs>
          <w:tab w:val="left" w:pos="6102"/>
        </w:tabs>
        <w:jc w:val="center"/>
        <w:rPr>
          <w:b/>
          <w:color w:val="008000"/>
          <w:sz w:val="22"/>
          <w:szCs w:val="22"/>
          <w:lang w:val="sr-Cyrl-CS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224790</wp:posOffset>
            </wp:positionH>
            <wp:positionV relativeFrom="margin">
              <wp:posOffset>-446405</wp:posOffset>
            </wp:positionV>
            <wp:extent cx="1299210" cy="944880"/>
            <wp:effectExtent l="19050" t="0" r="0" b="0"/>
            <wp:wrapSquare wrapText="bothSides"/>
            <wp:docPr id="2" name="Picture 2" descr="pravilnik_znaka_zastite_prirode_Page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avilnik_znaka_zastite_prirode_Page_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4613910</wp:posOffset>
            </wp:positionH>
            <wp:positionV relativeFrom="paragraph">
              <wp:posOffset>-446405</wp:posOffset>
            </wp:positionV>
            <wp:extent cx="1501140" cy="952500"/>
            <wp:effectExtent l="19050" t="0" r="3810" b="0"/>
            <wp:wrapSquare wrapText="bothSides"/>
            <wp:docPr id="3" name="Picture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6EF" w:rsidRPr="00A17D78" w:rsidRDefault="00F776EF" w:rsidP="00F776EF">
      <w:pPr>
        <w:jc w:val="center"/>
        <w:rPr>
          <w:lang w:val="sr-Cyrl-CS"/>
        </w:rPr>
      </w:pPr>
    </w:p>
    <w:p w:rsidR="00F776EF" w:rsidRPr="00A17D78" w:rsidRDefault="00F776EF" w:rsidP="00F776EF">
      <w:pPr>
        <w:jc w:val="center"/>
        <w:rPr>
          <w:lang w:val="sr-Cyrl-CS"/>
        </w:rPr>
      </w:pPr>
    </w:p>
    <w:tbl>
      <w:tblPr>
        <w:tblW w:w="0" w:type="auto"/>
        <w:tblInd w:w="430" w:type="dxa"/>
        <w:tblBorders>
          <w:top w:val="thinThickSmallGap" w:sz="24" w:space="0" w:color="008000"/>
        </w:tblBorders>
        <w:tblCellMar>
          <w:left w:w="70" w:type="dxa"/>
          <w:right w:w="70" w:type="dxa"/>
        </w:tblCellMar>
        <w:tblLook w:val="0000"/>
      </w:tblPr>
      <w:tblGrid>
        <w:gridCol w:w="9120"/>
      </w:tblGrid>
      <w:tr w:rsidR="00F776EF" w:rsidRPr="00A17D78" w:rsidTr="008D232F">
        <w:trPr>
          <w:trHeight w:val="100"/>
        </w:trPr>
        <w:tc>
          <w:tcPr>
            <w:tcW w:w="9120" w:type="dxa"/>
          </w:tcPr>
          <w:p w:rsidR="00F776EF" w:rsidRPr="00A17D78" w:rsidRDefault="00F776EF" w:rsidP="008D232F">
            <w:pPr>
              <w:jc w:val="center"/>
              <w:rPr>
                <w:lang w:val="sr-Cyrl-CS"/>
              </w:rPr>
            </w:pPr>
          </w:p>
        </w:tc>
      </w:tr>
    </w:tbl>
    <w:p w:rsidR="00F776EF" w:rsidRPr="00A17D78" w:rsidRDefault="00F776EF" w:rsidP="00F776EF">
      <w:pPr>
        <w:jc w:val="center"/>
        <w:rPr>
          <w:lang w:val="sr-Cyrl-CS"/>
        </w:rPr>
      </w:pPr>
    </w:p>
    <w:p w:rsidR="00F776EF" w:rsidRPr="00A17D78" w:rsidRDefault="00F776EF" w:rsidP="00F776EF">
      <w:pPr>
        <w:jc w:val="center"/>
        <w:rPr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A17D78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A17D78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Pr="00C05550" w:rsidRDefault="00326E63" w:rsidP="00F776EF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 xml:space="preserve">ИЗВЕШТАЈ О ОСТВАРИВАЊУ </w:t>
      </w:r>
      <w:r w:rsidR="00F776EF">
        <w:rPr>
          <w:rFonts w:ascii="Arial" w:hAnsi="Arial" w:cs="Arial"/>
          <w:b/>
          <w:sz w:val="32"/>
          <w:szCs w:val="32"/>
          <w:lang w:val="sr-Cyrl-CS"/>
        </w:rPr>
        <w:t>ПЛАН</w:t>
      </w:r>
      <w:r>
        <w:rPr>
          <w:rFonts w:ascii="Arial" w:hAnsi="Arial" w:cs="Arial"/>
          <w:b/>
          <w:sz w:val="32"/>
          <w:szCs w:val="32"/>
          <w:lang w:val="sr-Cyrl-CS"/>
        </w:rPr>
        <w:t>А</w:t>
      </w:r>
      <w:r w:rsidR="00F776EF">
        <w:rPr>
          <w:rFonts w:ascii="Arial" w:hAnsi="Arial" w:cs="Arial"/>
          <w:b/>
          <w:sz w:val="32"/>
          <w:szCs w:val="32"/>
          <w:lang w:val="sr-Cyrl-CS"/>
        </w:rPr>
        <w:t xml:space="preserve"> УПРАВЉАЊ</w:t>
      </w:r>
      <w:r w:rsidR="00F776EF">
        <w:rPr>
          <w:rFonts w:ascii="Arial" w:hAnsi="Arial" w:cs="Arial"/>
          <w:b/>
          <w:sz w:val="32"/>
          <w:szCs w:val="32"/>
        </w:rPr>
        <w:t>A</w:t>
      </w:r>
    </w:p>
    <w:p w:rsidR="00F776EF" w:rsidRPr="00D723C6" w:rsidRDefault="00F776EF" w:rsidP="00F776EF">
      <w:pPr>
        <w:jc w:val="center"/>
        <w:rPr>
          <w:rFonts w:ascii="Arial" w:hAnsi="Arial" w:cs="Arial"/>
          <w:b/>
          <w:sz w:val="32"/>
          <w:szCs w:val="32"/>
          <w:lang w:val="sr-Cyrl-CS"/>
        </w:rPr>
      </w:pPr>
      <w:r>
        <w:rPr>
          <w:rFonts w:ascii="Arial" w:hAnsi="Arial" w:cs="Arial"/>
          <w:b/>
          <w:sz w:val="32"/>
          <w:szCs w:val="32"/>
          <w:lang w:val="sr-Cyrl-CS"/>
        </w:rPr>
        <w:t>СПОМЕНИКОМ ПРИРОДЕ</w:t>
      </w:r>
    </w:p>
    <w:p w:rsidR="00F776EF" w:rsidRPr="000038DB" w:rsidRDefault="00F776EF" w:rsidP="00F776EF">
      <w:pPr>
        <w:jc w:val="center"/>
        <w:rPr>
          <w:b/>
          <w:lang w:val="sr-Cyrl-CS"/>
        </w:rPr>
      </w:pPr>
    </w:p>
    <w:p w:rsidR="00F776EF" w:rsidRPr="000038DB" w:rsidRDefault="00F776EF" w:rsidP="00F776EF">
      <w:pPr>
        <w:jc w:val="center"/>
        <w:rPr>
          <w:b/>
          <w:sz w:val="28"/>
          <w:szCs w:val="28"/>
          <w:lang w:val="sr-Cyrl-CS"/>
        </w:rPr>
      </w:pPr>
      <w:r w:rsidRPr="000038DB">
        <w:rPr>
          <w:b/>
          <w:sz w:val="28"/>
          <w:szCs w:val="28"/>
          <w:lang w:val="sr-Cyrl-CS"/>
        </w:rPr>
        <w:t>„</w:t>
      </w:r>
      <w:r w:rsidRPr="00C05550">
        <w:rPr>
          <w:b/>
          <w:sz w:val="28"/>
          <w:szCs w:val="28"/>
          <w:lang w:val="sr-Cyrl-CS"/>
        </w:rPr>
        <w:t>Стабло храста лужњака - Љутице</w:t>
      </w:r>
      <w:r w:rsidRPr="000038DB">
        <w:rPr>
          <w:b/>
          <w:sz w:val="28"/>
          <w:szCs w:val="28"/>
          <w:lang w:val="sr-Cyrl-CS"/>
        </w:rPr>
        <w:t>“</w:t>
      </w:r>
    </w:p>
    <w:p w:rsidR="00F776EF" w:rsidRPr="000038DB" w:rsidRDefault="00F776EF" w:rsidP="00F776EF">
      <w:pPr>
        <w:jc w:val="center"/>
        <w:rPr>
          <w:b/>
        </w:rPr>
      </w:pPr>
      <w:r w:rsidRPr="000038DB">
        <w:rPr>
          <w:b/>
          <w:sz w:val="28"/>
          <w:szCs w:val="28"/>
          <w:lang w:val="sr-Cyrl-CS"/>
        </w:rPr>
        <w:t xml:space="preserve">  20</w:t>
      </w:r>
      <w:r w:rsidR="00326E63">
        <w:rPr>
          <w:b/>
          <w:sz w:val="28"/>
          <w:szCs w:val="28"/>
          <w:lang/>
        </w:rPr>
        <w:t>1</w:t>
      </w:r>
      <w:r>
        <w:rPr>
          <w:b/>
          <w:sz w:val="28"/>
          <w:szCs w:val="28"/>
        </w:rPr>
        <w:t>1</w:t>
      </w:r>
      <w:r w:rsidRPr="000038DB">
        <w:rPr>
          <w:b/>
          <w:sz w:val="28"/>
          <w:szCs w:val="28"/>
        </w:rPr>
        <w:t xml:space="preserve"> - 20</w:t>
      </w:r>
      <w:r w:rsidR="00326E63">
        <w:rPr>
          <w:b/>
          <w:sz w:val="28"/>
          <w:szCs w:val="28"/>
          <w:lang/>
        </w:rPr>
        <w:t>2</w:t>
      </w:r>
      <w:r>
        <w:rPr>
          <w:b/>
          <w:sz w:val="28"/>
          <w:szCs w:val="28"/>
        </w:rPr>
        <w:t>0</w:t>
      </w:r>
      <w:r w:rsidRPr="000038DB">
        <w:rPr>
          <w:b/>
          <w:sz w:val="28"/>
          <w:szCs w:val="28"/>
        </w:rPr>
        <w:t xml:space="preserve">. </w:t>
      </w:r>
      <w:r w:rsidRPr="000038DB">
        <w:rPr>
          <w:b/>
          <w:sz w:val="28"/>
          <w:szCs w:val="28"/>
          <w:lang w:val="sr-Cyrl-CS"/>
        </w:rPr>
        <w:t>годин</w:t>
      </w:r>
      <w:r w:rsidRPr="000038DB">
        <w:rPr>
          <w:b/>
          <w:sz w:val="28"/>
          <w:szCs w:val="28"/>
        </w:rPr>
        <w:t>a</w:t>
      </w:r>
    </w:p>
    <w:p w:rsidR="00F776EF" w:rsidRPr="00436315" w:rsidRDefault="00F776EF" w:rsidP="00F776EF">
      <w:pPr>
        <w:rPr>
          <w:rFonts w:ascii="Arial" w:hAnsi="Arial" w:cs="Arial"/>
          <w:b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1141095</wp:posOffset>
            </wp:positionH>
            <wp:positionV relativeFrom="paragraph">
              <wp:posOffset>99695</wp:posOffset>
            </wp:positionV>
            <wp:extent cx="4443730" cy="5064760"/>
            <wp:effectExtent l="247650" t="209550" r="223520" b="173990"/>
            <wp:wrapNone/>
            <wp:docPr id="4" name="Picture 4" descr="IMG_0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007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730" cy="506476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b/>
          <w:lang w:val="sr-Cyrl-CS"/>
        </w:rPr>
      </w:pPr>
    </w:p>
    <w:p w:rsidR="00F776EF" w:rsidRPr="004F23EE" w:rsidRDefault="00F776EF" w:rsidP="00F776EF">
      <w:pPr>
        <w:rPr>
          <w:rFonts w:ascii="Arial" w:hAnsi="Arial" w:cs="Arial"/>
          <w:b/>
          <w:lang w:val="sr-Cyrl-CS"/>
        </w:rPr>
      </w:pPr>
    </w:p>
    <w:p w:rsidR="00F776EF" w:rsidRPr="00DF7413" w:rsidRDefault="00F776EF" w:rsidP="00F776EF">
      <w:pPr>
        <w:jc w:val="center"/>
        <w:rPr>
          <w:lang w:val="sr-Cyrl-CS"/>
        </w:rPr>
      </w:pPr>
      <w:r>
        <w:rPr>
          <w:lang w:val="sr-Cyrl-CS"/>
        </w:rPr>
        <w:t>Ужице</w:t>
      </w:r>
      <w:r w:rsidRPr="00DF7413">
        <w:rPr>
          <w:lang w:val="sr-Cyrl-CS"/>
        </w:rPr>
        <w:t>,</w:t>
      </w:r>
      <w:r>
        <w:t>март</w:t>
      </w:r>
      <w:r w:rsidRPr="00DF7413">
        <w:rPr>
          <w:lang w:val="sr-Cyrl-CS"/>
        </w:rPr>
        <w:t xml:space="preserve"> 20</w:t>
      </w:r>
      <w:r>
        <w:t>20</w:t>
      </w:r>
      <w:r w:rsidRPr="00DF7413">
        <w:rPr>
          <w:lang w:val="sr-Cyrl-CS"/>
        </w:rPr>
        <w:t>. године</w:t>
      </w:r>
    </w:p>
    <w:p w:rsidR="00F776EF" w:rsidRPr="000038DB" w:rsidRDefault="00F776EF" w:rsidP="00F776EF">
      <w:pPr>
        <w:jc w:val="center"/>
        <w:rPr>
          <w:lang w:val="sr-Cyrl-CS"/>
        </w:rPr>
      </w:pPr>
    </w:p>
    <w:p w:rsidR="00F776EF" w:rsidRPr="004F23EE" w:rsidRDefault="00F776EF" w:rsidP="00F776EF">
      <w:pPr>
        <w:jc w:val="center"/>
        <w:rPr>
          <w:rFonts w:ascii="Arial" w:hAnsi="Arial" w:cs="Arial"/>
          <w:lang w:val="sr-Cyrl-CS"/>
        </w:rPr>
      </w:pPr>
    </w:p>
    <w:p w:rsidR="00F776EF" w:rsidRDefault="00F776EF" w:rsidP="00F776EF">
      <w:pPr>
        <w:jc w:val="center"/>
        <w:rPr>
          <w:rFonts w:ascii="Arial" w:hAnsi="Arial" w:cs="Arial"/>
        </w:rPr>
      </w:pPr>
    </w:p>
    <w:p w:rsidR="00F776EF" w:rsidRDefault="00F776EF" w:rsidP="00F776EF">
      <w:pPr>
        <w:jc w:val="center"/>
        <w:rPr>
          <w:rFonts w:ascii="Arial" w:hAnsi="Arial" w:cs="Arial"/>
        </w:rPr>
      </w:pPr>
    </w:p>
    <w:p w:rsidR="00F776EF" w:rsidRDefault="00F776EF" w:rsidP="00F776EF">
      <w:pPr>
        <w:jc w:val="center"/>
        <w:rPr>
          <w:rFonts w:ascii="Arial" w:hAnsi="Arial" w:cs="Arial"/>
        </w:rPr>
      </w:pPr>
    </w:p>
    <w:tbl>
      <w:tblPr>
        <w:tblpPr w:leftFromText="180" w:rightFromText="180" w:horzAnchor="margin" w:tblpXSpec="center" w:tblpY="1020"/>
        <w:tblW w:w="963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1E0"/>
      </w:tblPr>
      <w:tblGrid>
        <w:gridCol w:w="817"/>
        <w:gridCol w:w="7831"/>
        <w:gridCol w:w="991"/>
      </w:tblGrid>
      <w:tr w:rsidR="00F776EF" w:rsidRPr="00FB255D" w:rsidTr="008D232F">
        <w:trPr>
          <w:trHeight w:val="553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sz w:val="22"/>
                <w:lang w:val="sr-Cyrl-CS"/>
              </w:rPr>
              <w:t>Редни број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lang w:val="sr-Cyrl-CS"/>
              </w:rPr>
            </w:pPr>
            <w:r w:rsidRPr="00FB255D">
              <w:rPr>
                <w:b/>
                <w:bCs/>
                <w:sz w:val="28"/>
                <w:szCs w:val="28"/>
                <w:lang w:val="sr-Cyrl-CS"/>
              </w:rPr>
              <w:t>Садржај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b/>
                <w:bCs/>
                <w:lang w:val="sr-Latn-CS"/>
              </w:rPr>
            </w:pPr>
            <w:r w:rsidRPr="00FB255D">
              <w:rPr>
                <w:b/>
                <w:bCs/>
                <w:lang w:val="sr-Cyrl-CS"/>
              </w:rPr>
              <w:t>Број стране</w:t>
            </w:r>
          </w:p>
        </w:tc>
      </w:tr>
      <w:tr w:rsidR="00F776EF" w:rsidRPr="00FB255D" w:rsidTr="008D232F"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jc w:val="center"/>
              <w:rPr>
                <w:b/>
                <w:bCs/>
                <w:lang w:val="sr-Latn-CS"/>
              </w:rPr>
            </w:pP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Увод   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 w:rsidRPr="00FB255D">
              <w:rPr>
                <w:b/>
                <w:bCs/>
                <w:lang w:val="sr-Latn-CS"/>
              </w:rPr>
              <w:t>3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Приказ главних природних и створених вредности и природних ресурса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Оцена стања животне средине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Преглед активности, делатности и процеса који представљају факторе  угрожавања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Дугорочни циљеви заштите, очувања и унапређења и одрживог развоја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E0B35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5.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Анализа и оцена услова за остваривање дугорочних циљева заштите, очувања и унапређења и одрживог развоја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6.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Приоритетне активности и мере на заштити, одржавању, праћењу стања и унапређењу природних и створених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E0B35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7.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Приоритетни задаци научноистраживачког и образовног рада   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6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8.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Планиране активности на одрживом коришћењу природних вредности, развоју и уређењу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586E46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9.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>Просторна идентификација планских намена и режима коришћења земљишта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8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10.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Активности на промоцији вредности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E0B35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11.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Студијска (истраживачка), програмска, планска и пројектна документација потребна за спровођење циљева и активности на заштити, очувању и унапређењу и одрживом развоју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12.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Сарадња са локалним становништвом и другим власницима и корисницима непокретности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13.</w:t>
            </w:r>
          </w:p>
        </w:tc>
        <w:tc>
          <w:tcPr>
            <w:tcW w:w="7831" w:type="dxa"/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Динамика и субјекти реализације Плана управљања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F776EF" w:rsidRPr="006B6414" w:rsidRDefault="00397DB0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9</w:t>
            </w:r>
          </w:p>
        </w:tc>
      </w:tr>
      <w:tr w:rsidR="00F776EF" w:rsidRPr="00FB255D" w:rsidTr="008D232F">
        <w:trPr>
          <w:trHeight w:val="567"/>
        </w:trPr>
        <w:tc>
          <w:tcPr>
            <w:tcW w:w="817" w:type="dxa"/>
            <w:tcBorders>
              <w:top w:val="single" w:sz="8" w:space="0" w:color="9BBB59"/>
              <w:left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14.</w:t>
            </w:r>
          </w:p>
        </w:tc>
        <w:tc>
          <w:tcPr>
            <w:tcW w:w="7831" w:type="dxa"/>
            <w:tcBorders>
              <w:top w:val="single" w:sz="8" w:space="0" w:color="9BBB59"/>
              <w:bottom w:val="single" w:sz="4" w:space="0" w:color="92D050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lang w:val="sr-Cyrl-CS"/>
              </w:rPr>
            </w:pPr>
            <w:r w:rsidRPr="00FB255D">
              <w:rPr>
                <w:lang w:val="sr-Cyrl-CS"/>
              </w:rPr>
              <w:t xml:space="preserve">Финансијска средства и материјалне претпоставке за извршење поверених послова управљања </w:t>
            </w:r>
          </w:p>
        </w:tc>
        <w:tc>
          <w:tcPr>
            <w:tcW w:w="991" w:type="dxa"/>
            <w:tcBorders>
              <w:top w:val="single" w:sz="8" w:space="0" w:color="9BBB59"/>
              <w:bottom w:val="single" w:sz="4" w:space="0" w:color="92D050"/>
              <w:right w:val="single" w:sz="8" w:space="0" w:color="9BBB59"/>
            </w:tcBorders>
            <w:shd w:val="clear" w:color="auto" w:fill="auto"/>
            <w:vAlign w:val="center"/>
          </w:tcPr>
          <w:p w:rsidR="00F776EF" w:rsidRPr="00983730" w:rsidRDefault="00F776EF" w:rsidP="008D23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F776EF" w:rsidRPr="006650FE" w:rsidTr="008D232F">
        <w:trPr>
          <w:trHeight w:val="567"/>
        </w:trPr>
        <w:tc>
          <w:tcPr>
            <w:tcW w:w="817" w:type="dxa"/>
            <w:tcBorders>
              <w:top w:val="single" w:sz="4" w:space="0" w:color="92D050"/>
              <w:left w:val="single" w:sz="8" w:space="0" w:color="9BBB59"/>
              <w:bottom w:val="single" w:sz="4" w:space="0" w:color="auto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jc w:val="right"/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>15.</w:t>
            </w:r>
          </w:p>
        </w:tc>
        <w:tc>
          <w:tcPr>
            <w:tcW w:w="7831" w:type="dxa"/>
            <w:tcBorders>
              <w:top w:val="single" w:sz="4" w:space="0" w:color="92D050"/>
              <w:bottom w:val="single" w:sz="4" w:space="0" w:color="auto"/>
            </w:tcBorders>
            <w:shd w:val="clear" w:color="auto" w:fill="auto"/>
            <w:vAlign w:val="center"/>
          </w:tcPr>
          <w:p w:rsidR="00F776EF" w:rsidRPr="00FB255D" w:rsidRDefault="00F776EF" w:rsidP="008D232F">
            <w:pPr>
              <w:rPr>
                <w:bCs/>
                <w:lang w:val="sr-Cyrl-CS"/>
              </w:rPr>
            </w:pPr>
            <w:r w:rsidRPr="00FB255D">
              <w:rPr>
                <w:bCs/>
                <w:lang w:val="sr-Cyrl-CS"/>
              </w:rPr>
              <w:t xml:space="preserve">Планирани видови рада и преглед финансија у периоду важења плана управљања </w:t>
            </w:r>
          </w:p>
        </w:tc>
        <w:tc>
          <w:tcPr>
            <w:tcW w:w="991" w:type="dxa"/>
            <w:tcBorders>
              <w:top w:val="single" w:sz="4" w:space="0" w:color="92D050"/>
              <w:bottom w:val="single" w:sz="4" w:space="0" w:color="auto"/>
              <w:right w:val="single" w:sz="8" w:space="0" w:color="9BBB59"/>
            </w:tcBorders>
            <w:shd w:val="clear" w:color="auto" w:fill="auto"/>
            <w:vAlign w:val="center"/>
          </w:tcPr>
          <w:p w:rsidR="00F776EF" w:rsidRPr="006B6414" w:rsidRDefault="00F776EF" w:rsidP="008D232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12</w:t>
            </w:r>
          </w:p>
        </w:tc>
      </w:tr>
    </w:tbl>
    <w:p w:rsidR="005F776E" w:rsidRPr="005F776E" w:rsidRDefault="005F776E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lang w:val="sr-Latn-CS"/>
        </w:rPr>
      </w:pPr>
    </w:p>
    <w:p w:rsidR="00F776EF" w:rsidRDefault="00F776EF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5F776E" w:rsidRDefault="005F776E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5F776E" w:rsidRDefault="005F776E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</w:p>
    <w:p w:rsidR="00F776EF" w:rsidRPr="00C431A1" w:rsidRDefault="00F776EF" w:rsidP="00F776EF">
      <w:pPr>
        <w:keepNext/>
        <w:spacing w:before="240" w:after="60"/>
        <w:ind w:left="1440" w:right="-1085"/>
        <w:outlineLvl w:val="0"/>
        <w:rPr>
          <w:b/>
          <w:bCs/>
          <w:kern w:val="32"/>
          <w:sz w:val="32"/>
          <w:szCs w:val="32"/>
          <w:lang w:val="sr-Latn-CS"/>
        </w:rPr>
      </w:pPr>
      <w:r w:rsidRPr="00C431A1">
        <w:rPr>
          <w:b/>
          <w:bCs/>
          <w:kern w:val="32"/>
          <w:sz w:val="32"/>
          <w:szCs w:val="32"/>
          <w:lang w:val="sr-Latn-CS"/>
        </w:rPr>
        <w:t>Увод</w:t>
      </w:r>
    </w:p>
    <w:p w:rsidR="00F776EF" w:rsidRPr="00C05550" w:rsidRDefault="00F776EF" w:rsidP="00F776EF">
      <w:pPr>
        <w:keepNext/>
        <w:spacing w:after="120"/>
        <w:ind w:firstLine="720"/>
        <w:jc w:val="both"/>
        <w:outlineLvl w:val="0"/>
        <w:rPr>
          <w:lang w:val="sr-Latn-CS"/>
        </w:rPr>
      </w:pPr>
      <w:r w:rsidRPr="00657F97">
        <w:rPr>
          <w:lang w:val="sr-Cyrl-CS"/>
        </w:rPr>
        <w:t xml:space="preserve">Скупштина општине </w:t>
      </w:r>
      <w:r>
        <w:rPr>
          <w:lang w:val="sr-Cyrl-CS"/>
        </w:rPr>
        <w:t>Пожега</w:t>
      </w:r>
      <w:r w:rsidRPr="00657F97">
        <w:rPr>
          <w:lang w:val="sr-Cyrl-CS"/>
        </w:rPr>
        <w:t xml:space="preserve"> донела је Одлуку о проглашењу С</w:t>
      </w:r>
      <w:r>
        <w:rPr>
          <w:lang w:val="sr-Cyrl-CS"/>
        </w:rPr>
        <w:t>поменика природе  „Стабло храста лужњака - Љутице</w:t>
      </w:r>
      <w:r w:rsidRPr="00657F97">
        <w:rPr>
          <w:lang w:val="sr-Cyrl-CS"/>
        </w:rPr>
        <w:t xml:space="preserve">“ (бр. </w:t>
      </w:r>
      <w:r>
        <w:rPr>
          <w:lang w:val="sr-Cyrl-CS"/>
        </w:rPr>
        <w:t xml:space="preserve">633-1/95 од 10.10.1995.године)којом је </w:t>
      </w:r>
      <w:r w:rsidRPr="00657F97">
        <w:rPr>
          <w:lang w:val="sr-Cyrl-CS"/>
        </w:rPr>
        <w:t xml:space="preserve"> под заштиту стављено стабло </w:t>
      </w:r>
      <w:r>
        <w:rPr>
          <w:lang w:val="sr-Cyrl-CS"/>
        </w:rPr>
        <w:t>храста лужњака</w:t>
      </w:r>
      <w:r w:rsidRPr="00657F97">
        <w:rPr>
          <w:lang w:val="sr-Cyrl-CS"/>
        </w:rPr>
        <w:t xml:space="preserve"> (</w:t>
      </w:r>
      <w:r w:rsidRPr="00C05550">
        <w:rPr>
          <w:lang w:val="sr-Latn-CS"/>
        </w:rPr>
        <w:t xml:space="preserve">Quercus robur L.), </w:t>
      </w:r>
      <w:r>
        <w:t>селуТврдићи</w:t>
      </w:r>
      <w:r w:rsidRPr="00C05550">
        <w:rPr>
          <w:lang w:val="sr-Latn-CS"/>
        </w:rPr>
        <w:t xml:space="preserve">, </w:t>
      </w:r>
      <w:r>
        <w:t>каоприроднодобро</w:t>
      </w:r>
      <w:r w:rsidRPr="00C05550">
        <w:rPr>
          <w:lang w:val="sr-Latn-CS"/>
        </w:rPr>
        <w:t xml:space="preserve"> III </w:t>
      </w:r>
      <w:r>
        <w:t>категорије</w:t>
      </w:r>
      <w:r w:rsidRPr="00C05550">
        <w:rPr>
          <w:lang w:val="sr-Latn-CS"/>
        </w:rPr>
        <w:t>.</w:t>
      </w:r>
    </w:p>
    <w:p w:rsidR="00F776EF" w:rsidRPr="00657F97" w:rsidRDefault="00F776EF" w:rsidP="00F776EF">
      <w:pPr>
        <w:spacing w:after="120"/>
        <w:ind w:firstLine="720"/>
        <w:jc w:val="both"/>
        <w:rPr>
          <w:b/>
          <w:lang w:val="sr-Cyrl-CS"/>
        </w:rPr>
      </w:pPr>
      <w:r w:rsidRPr="00C05550">
        <w:rPr>
          <w:lang w:val="sr-Cyrl-CS"/>
        </w:rPr>
        <w:t>Општина Пожега је поверила на управљање Споменик природе ЈП „Србијашуме“ Београд</w:t>
      </w:r>
      <w:r w:rsidR="005F776E">
        <w:rPr>
          <w:lang w:val="sr-Cyrl-CS"/>
        </w:rPr>
        <w:t>,</w:t>
      </w:r>
      <w:r w:rsidRPr="00C05550">
        <w:rPr>
          <w:lang w:val="sr-Cyrl-CS"/>
        </w:rPr>
        <w:t xml:space="preserve">  Шумском газдинству „Ужице“  из Ужица  према члану 5. Одлуке о проглашењу СП „Стабло храста лужњака – Љутице”.</w:t>
      </w:r>
    </w:p>
    <w:p w:rsidR="00F776EF" w:rsidRPr="00657F97" w:rsidRDefault="00F776EF" w:rsidP="00F776EF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На заштићеном подручју установљен је режим заштите трећег степена. </w:t>
      </w:r>
    </w:p>
    <w:p w:rsidR="00F776EF" w:rsidRDefault="00F776EF" w:rsidP="00F776EF">
      <w:pPr>
        <w:spacing w:after="120"/>
        <w:ind w:firstLine="720"/>
        <w:jc w:val="both"/>
        <w:rPr>
          <w:lang w:val="sr-Cyrl-CS"/>
        </w:rPr>
      </w:pPr>
      <w:r w:rsidRPr="00657F97">
        <w:rPr>
          <w:lang w:val="sr-Cyrl-CS"/>
        </w:rPr>
        <w:t xml:space="preserve">По класификацији </w:t>
      </w:r>
      <w:r w:rsidRPr="00657F97">
        <w:rPr>
          <w:lang w:val="sr-Latn-CS"/>
        </w:rPr>
        <w:t>I</w:t>
      </w:r>
      <w:r>
        <w:rPr>
          <w:lang w:val="sr-Latn-CS"/>
        </w:rPr>
        <w:t>U</w:t>
      </w:r>
      <w:r w:rsidRPr="00657F97">
        <w:rPr>
          <w:lang w:val="sr-Latn-CS"/>
        </w:rPr>
        <w:t xml:space="preserve">CN </w:t>
      </w:r>
      <w:r w:rsidRPr="00657F97">
        <w:rPr>
          <w:lang w:val="sr-Cyrl-CS"/>
        </w:rPr>
        <w:t xml:space="preserve">спада у </w:t>
      </w:r>
      <w:r w:rsidRPr="00657F97">
        <w:rPr>
          <w:lang w:val="sr-Latn-CS"/>
        </w:rPr>
        <w:t>III</w:t>
      </w:r>
      <w:r w:rsidRPr="00657F97">
        <w:rPr>
          <w:lang w:val="sr-Cyrl-CS"/>
        </w:rPr>
        <w:t xml:space="preserve"> категорију као споменик природе према: „Оквиру за класификацију заштићених копнених и морских подручја“- </w:t>
      </w:r>
      <w:r>
        <w:rPr>
          <w:lang w:val="sr-Latn-CS"/>
        </w:rPr>
        <w:t>IU</w:t>
      </w:r>
      <w:r w:rsidRPr="00657F97">
        <w:rPr>
          <w:lang w:val="sr-Latn-CS"/>
        </w:rPr>
        <w:t>CN, 1990.</w:t>
      </w:r>
      <w:r>
        <w:rPr>
          <w:lang w:val="sr-Cyrl-CS"/>
        </w:rPr>
        <w:t>године.</w:t>
      </w:r>
    </w:p>
    <w:p w:rsidR="00326E63" w:rsidRPr="00E62C13" w:rsidRDefault="00326E63" w:rsidP="00326E63">
      <w:pPr>
        <w:ind w:firstLine="567"/>
        <w:jc w:val="both"/>
        <w:rPr>
          <w:lang w:val="sr-Cyrl-CS"/>
        </w:rPr>
      </w:pPr>
      <w:r w:rsidRPr="00E62C13">
        <w:rPr>
          <w:lang w:val="sr-Cyrl-CS"/>
        </w:rPr>
        <w:t xml:space="preserve">Сагласно члану 5. </w:t>
      </w:r>
      <w:r w:rsidRPr="00260165">
        <w:rPr>
          <w:lang w:val="sr-Cyrl-CS"/>
        </w:rPr>
        <w:t xml:space="preserve">Одлуке о проглашењу </w:t>
      </w:r>
      <w:r w:rsidRPr="00E62C13">
        <w:rPr>
          <w:lang w:val="ru-RU"/>
        </w:rPr>
        <w:t>Споменика природе</w:t>
      </w:r>
      <w:r w:rsidRPr="00E62C13">
        <w:rPr>
          <w:lang w:val="sr-Cyrl-CS"/>
        </w:rPr>
        <w:t xml:space="preserve"> „</w:t>
      </w:r>
      <w:bookmarkStart w:id="0" w:name="_Hlk43272058"/>
      <w:r w:rsidRPr="00260165">
        <w:rPr>
          <w:lang w:val="sr-Cyrl-CS"/>
        </w:rPr>
        <w:t xml:space="preserve">Стабло храста </w:t>
      </w:r>
      <w:r>
        <w:rPr>
          <w:lang w:val="sr-Cyrl-CS"/>
        </w:rPr>
        <w:t>лужњака</w:t>
      </w:r>
      <w:r w:rsidRPr="00260165">
        <w:rPr>
          <w:lang w:val="sr-Cyrl-CS"/>
        </w:rPr>
        <w:t xml:space="preserve"> - </w:t>
      </w:r>
      <w:bookmarkEnd w:id="0"/>
      <w:r w:rsidRPr="00C05550">
        <w:rPr>
          <w:lang w:val="sr-Cyrl-CS"/>
        </w:rPr>
        <w:t>Љутице</w:t>
      </w:r>
      <w:r w:rsidRPr="00E62C13">
        <w:rPr>
          <w:lang w:val="sr-Cyrl-CS"/>
        </w:rPr>
        <w:t>“ управљач је имао обавезу до</w:t>
      </w:r>
      <w:r w:rsidRPr="00260165">
        <w:rPr>
          <w:lang w:val="sr-Cyrl-CS"/>
        </w:rPr>
        <w:t>но</w:t>
      </w:r>
      <w:r w:rsidRPr="00E62C13">
        <w:rPr>
          <w:lang w:val="sr-Cyrl-CS"/>
        </w:rPr>
        <w:t>шења средњорочног програма управљања заштићеним подручјем</w:t>
      </w:r>
      <w:r>
        <w:rPr>
          <w:lang w:val="sr-Cyrl-CS"/>
        </w:rPr>
        <w:t>.</w:t>
      </w:r>
      <w:r w:rsidRPr="00E62C13">
        <w:rPr>
          <w:lang w:val="sr-Cyrl-CS"/>
        </w:rPr>
        <w:t xml:space="preserve"> С обзиром да је 2009. године донет </w:t>
      </w:r>
      <w:r w:rsidRPr="00E62C13">
        <w:rPr>
          <w:lang w:val="sr-Latn-CS"/>
        </w:rPr>
        <w:t xml:space="preserve">Закон о заштити природе </w:t>
      </w:r>
      <w:r w:rsidRPr="00E62C13">
        <w:rPr>
          <w:lang w:val="sr-Cyrl-CS"/>
        </w:rPr>
        <w:t>(„Службени гласник Републике Србије“, број 36/09), управљач је донео План управљања С</w:t>
      </w:r>
      <w:r w:rsidRPr="00260165">
        <w:rPr>
          <w:lang w:val="sr-Cyrl-CS"/>
        </w:rPr>
        <w:t>п</w:t>
      </w:r>
      <w:r>
        <w:rPr>
          <w:lang w:val="sr-Cyrl-CS"/>
        </w:rPr>
        <w:t>о</w:t>
      </w:r>
      <w:r w:rsidRPr="00E62C13">
        <w:rPr>
          <w:lang w:val="sr-Cyrl-CS"/>
        </w:rPr>
        <w:t>меником природе „</w:t>
      </w:r>
      <w:r w:rsidRPr="00260165">
        <w:rPr>
          <w:lang w:val="sr-Cyrl-CS"/>
        </w:rPr>
        <w:t xml:space="preserve">Стабло храста </w:t>
      </w:r>
      <w:r w:rsidR="006B3E09">
        <w:rPr>
          <w:lang w:val="sr-Cyrl-CS"/>
        </w:rPr>
        <w:t>лужњака</w:t>
      </w:r>
      <w:r w:rsidRPr="00260165">
        <w:rPr>
          <w:lang w:val="sr-Cyrl-CS"/>
        </w:rPr>
        <w:t xml:space="preserve"> - </w:t>
      </w:r>
      <w:r w:rsidRPr="00C05550">
        <w:rPr>
          <w:lang w:val="sr-Cyrl-CS"/>
        </w:rPr>
        <w:t>Љутице</w:t>
      </w:r>
      <w:r w:rsidRPr="00E62C13">
        <w:rPr>
          <w:lang w:val="sr-Cyrl-CS"/>
        </w:rPr>
        <w:t>“</w:t>
      </w:r>
      <w:r w:rsidRPr="00E62C13">
        <w:rPr>
          <w:lang/>
        </w:rPr>
        <w:t xml:space="preserve">за период </w:t>
      </w:r>
      <w:r w:rsidRPr="00E62C13">
        <w:rPr>
          <w:lang w:val="sr-Cyrl-CS"/>
        </w:rPr>
        <w:t>2011-2020. године.</w:t>
      </w:r>
    </w:p>
    <w:p w:rsidR="00326E63" w:rsidRDefault="00326E63" w:rsidP="00326E63">
      <w:pPr>
        <w:keepNext/>
        <w:jc w:val="both"/>
        <w:rPr>
          <w:b/>
          <w:bCs/>
          <w:kern w:val="32"/>
          <w:sz w:val="32"/>
          <w:szCs w:val="32"/>
          <w:lang w:val="sr-Latn-CS"/>
        </w:rPr>
      </w:pPr>
    </w:p>
    <w:p w:rsidR="00326E63" w:rsidRPr="00E62C13" w:rsidRDefault="00326E63" w:rsidP="00326E63">
      <w:pPr>
        <w:ind w:firstLine="567"/>
        <w:jc w:val="both"/>
        <w:rPr>
          <w:lang w:val="sr-Cyrl-CS"/>
        </w:rPr>
      </w:pPr>
      <w:r w:rsidRPr="00E62C13">
        <w:rPr>
          <w:lang w:val="sr-Cyrl-CS"/>
        </w:rPr>
        <w:t>Сагласно члану 52. Закона о заштити природе („Службени гласник РС“, број 36/09, 89/10, 91/10-исправка, 14/16 и 95/18-др.закон), управљач има обавезу израде Извештаја о остваривању Плана управљања СП „</w:t>
      </w:r>
      <w:r w:rsidRPr="00260165">
        <w:rPr>
          <w:lang w:val="sr-Cyrl-CS"/>
        </w:rPr>
        <w:t xml:space="preserve">Стабло храста </w:t>
      </w:r>
      <w:r>
        <w:rPr>
          <w:lang w:val="sr-Cyrl-CS"/>
        </w:rPr>
        <w:t>лужњака</w:t>
      </w:r>
      <w:r w:rsidRPr="00260165">
        <w:rPr>
          <w:lang w:val="sr-Cyrl-CS"/>
        </w:rPr>
        <w:t xml:space="preserve"> - </w:t>
      </w:r>
      <w:r w:rsidRPr="00C05550">
        <w:rPr>
          <w:lang w:val="sr-Cyrl-CS"/>
        </w:rPr>
        <w:t>Љутице</w:t>
      </w:r>
      <w:r w:rsidRPr="00E62C13">
        <w:rPr>
          <w:lang w:val="sr-Cyrl-CS"/>
        </w:rPr>
        <w:t>“ за период 2011-2020. године.</w:t>
      </w:r>
    </w:p>
    <w:p w:rsidR="00326E63" w:rsidRDefault="00326E63" w:rsidP="00326E63">
      <w:pPr>
        <w:pStyle w:val="PasusCT1"/>
        <w:spacing w:after="120" w:line="240" w:lineRule="auto"/>
        <w:rPr>
          <w:rFonts w:ascii="Times New Roman" w:hAnsi="Times New Roman"/>
          <w:i/>
          <w:lang w:val="sr-Cyrl-CS"/>
        </w:rPr>
      </w:pPr>
    </w:p>
    <w:p w:rsidR="00326E63" w:rsidRPr="00657F97" w:rsidRDefault="00326E63" w:rsidP="00F776EF">
      <w:pPr>
        <w:spacing w:after="120"/>
        <w:ind w:firstLine="720"/>
        <w:jc w:val="both"/>
        <w:rPr>
          <w:lang w:val="sr-Cyrl-CS"/>
        </w:rPr>
      </w:pPr>
    </w:p>
    <w:p w:rsidR="00F776EF" w:rsidRPr="00E82BEF" w:rsidRDefault="00F776EF" w:rsidP="00F776EF">
      <w:pPr>
        <w:pStyle w:val="Heading1"/>
        <w:numPr>
          <w:ilvl w:val="0"/>
          <w:numId w:val="17"/>
        </w:numPr>
        <w:ind w:left="357" w:hanging="357"/>
        <w:rPr>
          <w:rFonts w:ascii="Times New Roman" w:hAnsi="Times New Roman"/>
          <w:i w:val="0"/>
          <w:sz w:val="24"/>
          <w:szCs w:val="24"/>
          <w:lang w:val="sr-Latn-CS"/>
        </w:rPr>
      </w:pP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Приказ главних природних и створених вредности– природни ресурси СП „</w:t>
      </w:r>
      <w:r>
        <w:rPr>
          <w:rFonts w:ascii="Times New Roman" w:hAnsi="Times New Roman"/>
          <w:i w:val="0"/>
          <w:sz w:val="24"/>
          <w:szCs w:val="24"/>
          <w:lang w:val="sr-Cyrl-CS"/>
        </w:rPr>
        <w:t>Храст лужњак-Љутице”</w:t>
      </w:r>
    </w:p>
    <w:p w:rsidR="00F776EF" w:rsidRPr="00C05550" w:rsidRDefault="00F776EF" w:rsidP="00F776EF">
      <w:pPr>
        <w:rPr>
          <w:rFonts w:ascii="Arial" w:hAnsi="Arial" w:cs="Arial"/>
          <w:lang w:val="sr-Cyrl-CS"/>
        </w:rPr>
      </w:pPr>
    </w:p>
    <w:p w:rsidR="00F776EF" w:rsidRPr="002A3E9A" w:rsidRDefault="00F776EF" w:rsidP="00F776EF">
      <w:pPr>
        <w:spacing w:after="120"/>
        <w:ind w:left="142" w:firstLine="567"/>
        <w:jc w:val="both"/>
        <w:rPr>
          <w:lang w:val="sr-Cyrl-CS"/>
        </w:rPr>
      </w:pPr>
      <w:r w:rsidRPr="002A3E9A">
        <w:rPr>
          <w:lang w:val="sr-Cyrl-CS"/>
        </w:rPr>
        <w:t xml:space="preserve">Заштићено подручје представља споменик природе,заштићено стабло </w:t>
      </w:r>
      <w:r>
        <w:rPr>
          <w:lang w:val="sr-Cyrl-CS"/>
        </w:rPr>
        <w:t>храста лужњака</w:t>
      </w:r>
      <w:r w:rsidRPr="002A3E9A">
        <w:rPr>
          <w:lang w:val="sr-Cyrl-CS"/>
        </w:rPr>
        <w:t xml:space="preserve"> (</w:t>
      </w:r>
      <w:r>
        <w:rPr>
          <w:lang w:val="sr-Latn-CS"/>
        </w:rPr>
        <w:t>Qurcus robur L.</w:t>
      </w:r>
      <w:r w:rsidRPr="002A3E9A">
        <w:rPr>
          <w:lang w:val="sr-Latn-CS"/>
        </w:rPr>
        <w:t>) са усвојеним називом „</w:t>
      </w:r>
      <w:r w:rsidRPr="00C05550">
        <w:rPr>
          <w:lang w:val="sr-Cyrl-CS"/>
        </w:rPr>
        <w:t>Храст лужњак-Љутице</w:t>
      </w:r>
      <w:r>
        <w:rPr>
          <w:lang w:val="sr-Cyrl-CS"/>
        </w:rPr>
        <w:t>“</w:t>
      </w:r>
      <w:r w:rsidRPr="002A3E9A">
        <w:rPr>
          <w:lang w:val="sr-Cyrl-CS"/>
        </w:rPr>
        <w:t xml:space="preserve">, а границу припадајућег простора представља површина пројекције крошње стабла </w:t>
      </w:r>
      <w:r>
        <w:rPr>
          <w:lang w:val="sr-Cyrl-CS"/>
        </w:rPr>
        <w:t>50,1</w:t>
      </w:r>
      <w:r w:rsidRPr="002A3E9A">
        <w:rPr>
          <w:lang w:val="sr-Cyrl-CS"/>
        </w:rPr>
        <w:t xml:space="preserve"> м² (</w:t>
      </w:r>
      <w:r>
        <w:rPr>
          <w:lang w:val="sr-Cyrl-CS"/>
        </w:rPr>
        <w:t>5</w:t>
      </w:r>
      <w:r w:rsidRPr="002A3E9A">
        <w:rPr>
          <w:lang w:val="sr-Cyrl-CS"/>
        </w:rPr>
        <w:t>.1 ар)</w:t>
      </w:r>
      <w:r w:rsidR="007756C7">
        <w:rPr>
          <w:lang w:val="sr-Cyrl-CS"/>
        </w:rPr>
        <w:t>.</w:t>
      </w:r>
    </w:p>
    <w:p w:rsidR="00100004" w:rsidRDefault="00F776EF" w:rsidP="00100004">
      <w:pPr>
        <w:spacing w:after="120"/>
        <w:ind w:left="142" w:firstLine="567"/>
        <w:jc w:val="both"/>
        <w:rPr>
          <w:lang w:val="sr-Cyrl-CS"/>
        </w:rPr>
      </w:pPr>
      <w:r w:rsidRPr="006F67BA">
        <w:rPr>
          <w:lang w:val="sr-Cyrl-CS"/>
        </w:rPr>
        <w:t xml:space="preserve">Заштићено стабло </w:t>
      </w:r>
      <w:r>
        <w:rPr>
          <w:lang w:val="sr-Cyrl-CS"/>
        </w:rPr>
        <w:t>храста лужњака</w:t>
      </w:r>
      <w:r w:rsidRPr="006F67BA">
        <w:rPr>
          <w:lang w:val="sr-Cyrl-CS"/>
        </w:rPr>
        <w:t xml:space="preserve"> налази се на територији Општине </w:t>
      </w:r>
      <w:r>
        <w:rPr>
          <w:lang w:val="sr-Cyrl-CS"/>
        </w:rPr>
        <w:t>Пожега</w:t>
      </w:r>
      <w:r w:rsidRPr="006F67BA">
        <w:rPr>
          <w:lang w:val="sr-Cyrl-CS"/>
        </w:rPr>
        <w:t xml:space="preserve"> , </w:t>
      </w:r>
      <w:r>
        <w:rPr>
          <w:lang w:val="sr-Cyrl-CS"/>
        </w:rPr>
        <w:t xml:space="preserve"> скретање сапутногправца Пожега - Луново Село</w:t>
      </w:r>
      <w:r w:rsidRPr="002A3E9A">
        <w:rPr>
          <w:lang w:val="sr-Cyrl-CS"/>
        </w:rPr>
        <w:t xml:space="preserve">, на десној обали реке </w:t>
      </w:r>
      <w:r>
        <w:rPr>
          <w:lang w:val="sr-Cyrl-CS"/>
        </w:rPr>
        <w:t>Лужнице</w:t>
      </w:r>
      <w:r w:rsidRPr="002A3E9A">
        <w:rPr>
          <w:lang w:val="sr-Cyrl-CS"/>
        </w:rPr>
        <w:t>, на месту званом „</w:t>
      </w:r>
      <w:r>
        <w:rPr>
          <w:lang w:val="sr-Cyrl-CS"/>
        </w:rPr>
        <w:t>Љутице</w:t>
      </w:r>
      <w:r w:rsidRPr="002A3E9A">
        <w:rPr>
          <w:lang w:val="sr-Cyrl-CS"/>
        </w:rPr>
        <w:t>“</w:t>
      </w:r>
      <w:r>
        <w:rPr>
          <w:lang w:val="sr-Cyrl-CS"/>
        </w:rPr>
        <w:t>, катастарска општина Тврдићи, на међи катастарских парцела 74/1 и 75/2 у приватном власништву Ивановић Милорада Драгољуба и Вукотић Велимира Миленка из Тврдића, на надморској висини од 345 метара.</w:t>
      </w:r>
    </w:p>
    <w:p w:rsidR="00F776EF" w:rsidRDefault="006B3E09" w:rsidP="00F776EF">
      <w:pPr>
        <w:ind w:left="720"/>
        <w:jc w:val="both"/>
        <w:rPr>
          <w:lang/>
        </w:rPr>
      </w:pPr>
      <w:r>
        <w:rPr>
          <w:lang/>
        </w:rPr>
        <w:t>На крају извештајног периода извршено је дендрометријско мерење стабала:</w:t>
      </w:r>
    </w:p>
    <w:p w:rsidR="006B3E09" w:rsidRPr="002A3E9A" w:rsidRDefault="006B3E09" w:rsidP="00F776EF">
      <w:pPr>
        <w:ind w:left="720"/>
        <w:jc w:val="both"/>
        <w:rPr>
          <w:lang w:val="sr-Cyrl-CS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932"/>
        <w:gridCol w:w="3260"/>
        <w:gridCol w:w="3401"/>
      </w:tblGrid>
      <w:tr w:rsidR="009A1374" w:rsidRPr="004D320C" w:rsidTr="001033C7">
        <w:trPr>
          <w:trHeight w:val="368"/>
        </w:trPr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</w:p>
        </w:tc>
        <w:tc>
          <w:tcPr>
            <w:tcW w:w="6661" w:type="dxa"/>
            <w:gridSpan w:val="2"/>
          </w:tcPr>
          <w:p w:rsidR="009A1374" w:rsidRPr="004D320C" w:rsidRDefault="009A1374" w:rsidP="001033C7">
            <w:pPr>
              <w:ind w:left="720"/>
              <w:jc w:val="both"/>
              <w:rPr>
                <w:lang w:val="sr-Cyrl-CS"/>
              </w:rPr>
            </w:pPr>
            <w:r w:rsidRPr="004D320C">
              <w:rPr>
                <w:lang/>
              </w:rPr>
              <w:t>Д</w:t>
            </w:r>
            <w:r w:rsidRPr="004D320C">
              <w:rPr>
                <w:lang w:val="sr-Cyrl-CS"/>
              </w:rPr>
              <w:t xml:space="preserve">ендрометријске карактеристике стабла </w:t>
            </w:r>
          </w:p>
          <w:p w:rsidR="009A1374" w:rsidRPr="004D320C" w:rsidRDefault="009A1374" w:rsidP="001033C7">
            <w:pPr>
              <w:jc w:val="both"/>
              <w:rPr>
                <w:lang w:val="sr-Cyrl-CS"/>
              </w:rPr>
            </w:pPr>
          </w:p>
        </w:tc>
      </w:tr>
      <w:tr w:rsidR="009A1374" w:rsidRPr="004D320C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 xml:space="preserve">према Одлуци о проглашењу из </w:t>
            </w:r>
            <w:r w:rsidRPr="004D320C">
              <w:rPr>
                <w:lang w:val="sr-Cyrl-CS"/>
              </w:rPr>
              <w:lastRenderedPageBreak/>
              <w:t>1995. године (м)</w:t>
            </w:r>
          </w:p>
        </w:tc>
        <w:tc>
          <w:tcPr>
            <w:tcW w:w="3401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lastRenderedPageBreak/>
              <w:t xml:space="preserve">према мерењима из 2020.године </w:t>
            </w:r>
            <w:r w:rsidRPr="004D320C">
              <w:rPr>
                <w:lang w:val="sr-Cyrl-CS"/>
              </w:rPr>
              <w:lastRenderedPageBreak/>
              <w:t>(м)</w:t>
            </w:r>
          </w:p>
        </w:tc>
      </w:tr>
      <w:tr w:rsidR="009A1374" w:rsidRPr="004D320C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  <w:r w:rsidRPr="004D320C">
              <w:rPr>
                <w:lang w:val="sr-Cyrl-CS"/>
              </w:rPr>
              <w:lastRenderedPageBreak/>
              <w:t>Висина стабла</w:t>
            </w: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29,80</w:t>
            </w:r>
          </w:p>
        </w:tc>
        <w:tc>
          <w:tcPr>
            <w:tcW w:w="3401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31,00</w:t>
            </w:r>
          </w:p>
        </w:tc>
      </w:tr>
      <w:tr w:rsidR="009A1374" w:rsidRPr="004D320C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  <w:r w:rsidRPr="004D320C">
              <w:rPr>
                <w:lang w:val="sr-Cyrl-CS"/>
              </w:rPr>
              <w:t xml:space="preserve">Висина стабла до прве гране   </w:t>
            </w: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4,10</w:t>
            </w:r>
          </w:p>
        </w:tc>
        <w:tc>
          <w:tcPr>
            <w:tcW w:w="3401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5,00</w:t>
            </w:r>
          </w:p>
        </w:tc>
      </w:tr>
      <w:tr w:rsidR="009A1374" w:rsidRPr="004D320C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  <w:r w:rsidRPr="004D320C">
              <w:t xml:space="preserve">Обим дебла на 1,30 м               </w:t>
            </w: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4,95</w:t>
            </w:r>
          </w:p>
        </w:tc>
        <w:tc>
          <w:tcPr>
            <w:tcW w:w="3401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5,79</w:t>
            </w:r>
          </w:p>
        </w:tc>
      </w:tr>
      <w:tr w:rsidR="009A1374" w:rsidRPr="004D320C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  <w:r w:rsidRPr="004D320C">
              <w:rPr>
                <w:lang/>
              </w:rPr>
              <w:t>Пречник стабла</w:t>
            </w: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1,58</w:t>
            </w:r>
          </w:p>
        </w:tc>
        <w:tc>
          <w:tcPr>
            <w:tcW w:w="3401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1,85</w:t>
            </w:r>
          </w:p>
        </w:tc>
      </w:tr>
      <w:tr w:rsidR="009A1374" w:rsidRPr="004D320C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  <w:r w:rsidRPr="004D320C">
              <w:rPr>
                <w:lang w:val="sr-Cyrl-CS"/>
              </w:rPr>
              <w:t>Пречник круне</w:t>
            </w: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25,50</w:t>
            </w:r>
          </w:p>
        </w:tc>
        <w:tc>
          <w:tcPr>
            <w:tcW w:w="3401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27</w:t>
            </w:r>
          </w:p>
        </w:tc>
      </w:tr>
      <w:tr w:rsidR="009A1374" w:rsidTr="001033C7">
        <w:tc>
          <w:tcPr>
            <w:tcW w:w="2932" w:type="dxa"/>
          </w:tcPr>
          <w:p w:rsidR="009A1374" w:rsidRPr="004D320C" w:rsidRDefault="009A1374" w:rsidP="001033C7">
            <w:pPr>
              <w:jc w:val="both"/>
              <w:rPr>
                <w:lang w:val="sr-Cyrl-CS"/>
              </w:rPr>
            </w:pPr>
            <w:r w:rsidRPr="004D320C">
              <w:rPr>
                <w:lang w:val="sr-Cyrl-CS"/>
              </w:rPr>
              <w:t>Старост стабла</w:t>
            </w:r>
            <w:r w:rsidRPr="004D320C">
              <w:rPr>
                <w:lang w:val="sr-Cyrl-CS"/>
              </w:rPr>
              <w:tab/>
            </w:r>
          </w:p>
        </w:tc>
        <w:tc>
          <w:tcPr>
            <w:tcW w:w="3260" w:type="dxa"/>
          </w:tcPr>
          <w:p w:rsidR="009A1374" w:rsidRPr="004D320C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око 180 година</w:t>
            </w:r>
          </w:p>
        </w:tc>
        <w:tc>
          <w:tcPr>
            <w:tcW w:w="3401" w:type="dxa"/>
          </w:tcPr>
          <w:p w:rsidR="009A1374" w:rsidRDefault="009A1374" w:rsidP="001033C7">
            <w:pPr>
              <w:jc w:val="center"/>
              <w:rPr>
                <w:lang w:val="sr-Cyrl-CS"/>
              </w:rPr>
            </w:pPr>
            <w:r w:rsidRPr="004D320C">
              <w:rPr>
                <w:lang w:val="sr-Cyrl-CS"/>
              </w:rPr>
              <w:t>око 200 година</w:t>
            </w:r>
          </w:p>
        </w:tc>
      </w:tr>
    </w:tbl>
    <w:p w:rsidR="00F776EF" w:rsidRPr="002A3E9A" w:rsidRDefault="00F776EF" w:rsidP="00F776EF">
      <w:pPr>
        <w:ind w:left="720"/>
        <w:jc w:val="both"/>
        <w:rPr>
          <w:lang w:val="sr-Cyrl-CS"/>
        </w:rPr>
      </w:pPr>
    </w:p>
    <w:p w:rsidR="00F776EF" w:rsidRPr="002A3E9A" w:rsidRDefault="00F776EF" w:rsidP="00F776EF">
      <w:pPr>
        <w:pStyle w:val="Heading1"/>
        <w:numPr>
          <w:ilvl w:val="0"/>
          <w:numId w:val="17"/>
        </w:numPr>
        <w:spacing w:before="0" w:after="120"/>
        <w:jc w:val="both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1" w:name="_Toc268599530"/>
      <w:bookmarkStart w:id="2" w:name="_Toc269116330"/>
      <w:bookmarkStart w:id="3" w:name="_Toc269116537"/>
      <w:bookmarkStart w:id="4" w:name="_Toc271532940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Оцена стања животне средине заштићеног </w:t>
      </w:r>
      <w:r w:rsidRPr="00E82BEF">
        <w:rPr>
          <w:rFonts w:ascii="Times New Roman" w:hAnsi="Times New Roman"/>
          <w:i w:val="0"/>
          <w:sz w:val="24"/>
          <w:szCs w:val="24"/>
          <w:lang w:val="sr-Cyrl-CS"/>
        </w:rPr>
        <w:t>по</w:t>
      </w:r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дручја</w:t>
      </w:r>
      <w:bookmarkEnd w:id="1"/>
      <w:bookmarkEnd w:id="2"/>
      <w:bookmarkEnd w:id="3"/>
      <w:bookmarkEnd w:id="4"/>
    </w:p>
    <w:p w:rsidR="00F776EF" w:rsidRPr="002A3E9A" w:rsidRDefault="00F776EF" w:rsidP="00F776EF">
      <w:pPr>
        <w:spacing w:after="12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Стабло је потпуно на осами, сачувано на самој међи имања двају власника</w:t>
      </w:r>
      <w:r w:rsidR="00153DE2">
        <w:rPr>
          <w:rFonts w:cs="Arial"/>
          <w:lang/>
        </w:rPr>
        <w:t xml:space="preserve">, </w:t>
      </w:r>
      <w:r w:rsidR="00153DE2">
        <w:rPr>
          <w:rFonts w:cs="Arial"/>
          <w:lang/>
        </w:rPr>
        <w:t xml:space="preserve">удаљено од негативних утицаја. </w:t>
      </w:r>
    </w:p>
    <w:p w:rsidR="00F776EF" w:rsidRPr="002D78E3" w:rsidRDefault="00F776EF" w:rsidP="00F776EF">
      <w:pPr>
        <w:pStyle w:val="Heading1"/>
        <w:numPr>
          <w:ilvl w:val="0"/>
          <w:numId w:val="17"/>
        </w:numPr>
        <w:spacing w:after="120"/>
        <w:ind w:left="714" w:hanging="357"/>
        <w:rPr>
          <w:rFonts w:ascii="Times New Roman" w:hAnsi="Times New Roman"/>
          <w:i w:val="0"/>
          <w:sz w:val="24"/>
          <w:szCs w:val="24"/>
          <w:lang w:val="sr-Latn-CS"/>
        </w:rPr>
      </w:pPr>
      <w:bookmarkStart w:id="5" w:name="_Toc268599531"/>
      <w:bookmarkStart w:id="6" w:name="_Toc269116331"/>
      <w:bookmarkStart w:id="7" w:name="_Toc269116538"/>
      <w:bookmarkStart w:id="8" w:name="_Toc271532941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 xml:space="preserve">Преглед конкретних активности, делатности и процеса који представљају фактор </w:t>
      </w:r>
      <w:r w:rsidRPr="002D78E3">
        <w:rPr>
          <w:rFonts w:ascii="Times New Roman" w:hAnsi="Times New Roman"/>
          <w:i w:val="0"/>
          <w:sz w:val="24"/>
          <w:szCs w:val="24"/>
          <w:lang w:val="sr-Cyrl-CS"/>
        </w:rPr>
        <w:t>угрожавања заштићеног подручја</w:t>
      </w:r>
      <w:bookmarkEnd w:id="5"/>
      <w:bookmarkEnd w:id="6"/>
      <w:bookmarkEnd w:id="7"/>
      <w:bookmarkEnd w:id="8"/>
    </w:p>
    <w:p w:rsidR="00153DE2" w:rsidRPr="00153DE2" w:rsidRDefault="00153DE2" w:rsidP="00153DE2">
      <w:pPr>
        <w:pStyle w:val="ListParagraph"/>
        <w:spacing w:after="120"/>
        <w:jc w:val="both"/>
        <w:rPr>
          <w:rFonts w:cs="Arial"/>
          <w:lang w:val="sr-Cyrl-CS"/>
        </w:rPr>
      </w:pPr>
      <w:r w:rsidRPr="00153DE2">
        <w:rPr>
          <w:rFonts w:cs="Arial"/>
          <w:lang w:val="sr-Cyrl-CS"/>
        </w:rPr>
        <w:t>За заштићено подручје не постоји опасност од урбанизације у близини заштићеног подручја . У извештајном периоду није било уг</w:t>
      </w:r>
      <w:r>
        <w:rPr>
          <w:rFonts w:cs="Arial"/>
          <w:lang w:val="sr-Cyrl-CS"/>
        </w:rPr>
        <w:t>р</w:t>
      </w:r>
      <w:r w:rsidRPr="00153DE2">
        <w:rPr>
          <w:rFonts w:cs="Arial"/>
          <w:lang w:val="sr-Cyrl-CS"/>
        </w:rPr>
        <w:t>ожавања од снеголома и ветролома.</w:t>
      </w:r>
    </w:p>
    <w:p w:rsidR="00F776EF" w:rsidRPr="002A3E9A" w:rsidRDefault="00F776EF" w:rsidP="00153DE2">
      <w:pPr>
        <w:spacing w:after="120"/>
        <w:jc w:val="both"/>
        <w:rPr>
          <w:rFonts w:cs="Arial"/>
          <w:lang w:val="sr-Cyrl-CS"/>
        </w:rPr>
      </w:pPr>
    </w:p>
    <w:p w:rsidR="00F776EF" w:rsidRPr="002A3E9A" w:rsidRDefault="00F776EF" w:rsidP="00F776EF">
      <w:pPr>
        <w:pStyle w:val="Heading1"/>
        <w:numPr>
          <w:ilvl w:val="0"/>
          <w:numId w:val="17"/>
        </w:numPr>
        <w:spacing w:after="1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9" w:name="_Toc268599532"/>
      <w:bookmarkStart w:id="10" w:name="_Toc269116332"/>
      <w:bookmarkStart w:id="11" w:name="_Toc269116539"/>
      <w:bookmarkStart w:id="12" w:name="_Toc271532942"/>
      <w:r w:rsidRPr="002A3E9A">
        <w:rPr>
          <w:rFonts w:ascii="Times New Roman" w:hAnsi="Times New Roman"/>
          <w:i w:val="0"/>
          <w:sz w:val="24"/>
          <w:szCs w:val="24"/>
          <w:lang w:val="sr-Cyrl-CS"/>
        </w:rPr>
        <w:t>Дугорочни циљеви заштите, очувања и унапређења и одрживог развоја</w:t>
      </w:r>
      <w:bookmarkEnd w:id="9"/>
      <w:bookmarkEnd w:id="10"/>
      <w:bookmarkEnd w:id="11"/>
      <w:bookmarkEnd w:id="12"/>
    </w:p>
    <w:p w:rsidR="00F776EF" w:rsidRPr="00331DED" w:rsidRDefault="00F776EF" w:rsidP="00F776EF">
      <w:pPr>
        <w:ind w:left="720"/>
        <w:jc w:val="both"/>
        <w:rPr>
          <w:rFonts w:cs="Arial"/>
          <w:lang w:val="sr-Cyrl-CS"/>
        </w:rPr>
      </w:pPr>
    </w:p>
    <w:p w:rsidR="0028521A" w:rsidRDefault="00F776EF" w:rsidP="0028521A">
      <w:pPr>
        <w:spacing w:after="120"/>
        <w:ind w:left="720"/>
        <w:jc w:val="both"/>
        <w:rPr>
          <w:rFonts w:cs="Arial"/>
          <w:lang w:val="sr-Cyrl-CS"/>
        </w:rPr>
      </w:pPr>
      <w:r w:rsidRPr="00331DED">
        <w:rPr>
          <w:rFonts w:cs="Arial"/>
          <w:lang w:val="sr-Cyrl-CS"/>
        </w:rPr>
        <w:tab/>
      </w:r>
      <w:r w:rsidR="0028521A" w:rsidRPr="00331DED">
        <w:rPr>
          <w:rFonts w:cs="Arial"/>
          <w:lang w:val="sr-Cyrl-CS"/>
        </w:rPr>
        <w:t xml:space="preserve">У </w:t>
      </w:r>
      <w:r w:rsidR="0028521A">
        <w:rPr>
          <w:rFonts w:cs="Arial"/>
          <w:lang w:val="sr-Cyrl-CS"/>
        </w:rPr>
        <w:t>извештајном периодууправљач је спроводио</w:t>
      </w:r>
      <w:r w:rsidR="0028521A" w:rsidRPr="00331DED">
        <w:rPr>
          <w:rFonts w:cs="Arial"/>
          <w:lang w:val="sr-Cyrl-CS"/>
        </w:rPr>
        <w:t xml:space="preserve"> активности и мере:</w:t>
      </w:r>
    </w:p>
    <w:p w:rsidR="00F776EF" w:rsidRPr="0028521A" w:rsidRDefault="00F776EF" w:rsidP="0028521A">
      <w:pPr>
        <w:pStyle w:val="ListParagraph"/>
        <w:numPr>
          <w:ilvl w:val="0"/>
          <w:numId w:val="19"/>
        </w:numPr>
        <w:spacing w:after="120"/>
        <w:jc w:val="both"/>
        <w:rPr>
          <w:rFonts w:cs="Arial"/>
          <w:lang w:val="sr-Cyrl-CS"/>
        </w:rPr>
      </w:pPr>
      <w:r w:rsidRPr="0028521A">
        <w:rPr>
          <w:rFonts w:cs="Arial"/>
          <w:lang w:val="sr-Cyrl-CS"/>
        </w:rPr>
        <w:t xml:space="preserve">Очување локалитета заштићеног подручја „Стабло храста лужњака - </w:t>
      </w:r>
      <w:bookmarkStart w:id="13" w:name="_Hlk43806146"/>
      <w:r w:rsidRPr="0028521A">
        <w:rPr>
          <w:rFonts w:cs="Arial"/>
          <w:lang w:val="sr-Cyrl-CS"/>
        </w:rPr>
        <w:t>Љутице</w:t>
      </w:r>
      <w:bookmarkEnd w:id="13"/>
      <w:r w:rsidRPr="0028521A">
        <w:rPr>
          <w:rFonts w:cs="Arial"/>
          <w:lang w:val="sr-Cyrl-CS"/>
        </w:rPr>
        <w:t>“;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Заштита и очување станишта;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Усклађивање дозвољених видова коришћења</w:t>
      </w:r>
      <w:r>
        <w:rPr>
          <w:rFonts w:cs="Arial"/>
        </w:rPr>
        <w:t xml:space="preserve"> природни</w:t>
      </w:r>
      <w:r w:rsidRPr="00331DED">
        <w:rPr>
          <w:rFonts w:cs="Arial"/>
        </w:rPr>
        <w:t>х ресурса са потребама заштите и очувања;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Успостављање и развој научних, едукативних и</w:t>
      </w:r>
      <w:r>
        <w:rPr>
          <w:rFonts w:cs="Arial"/>
        </w:rPr>
        <w:t xml:space="preserve"> културно-просветних активности</w:t>
      </w:r>
      <w:r w:rsidRPr="00331DED">
        <w:rPr>
          <w:rFonts w:cs="Arial"/>
        </w:rPr>
        <w:t>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Сарадња са релевантним институцијама на свим нивоима;</w:t>
      </w:r>
    </w:p>
    <w:p w:rsidR="00F776EF" w:rsidRPr="00331DED" w:rsidRDefault="00F776EF" w:rsidP="00F776EF">
      <w:pPr>
        <w:numPr>
          <w:ilvl w:val="0"/>
          <w:numId w:val="2"/>
        </w:numPr>
        <w:jc w:val="both"/>
        <w:rPr>
          <w:rFonts w:cs="Arial"/>
        </w:rPr>
      </w:pPr>
      <w:r w:rsidRPr="00331DED">
        <w:rPr>
          <w:rFonts w:cs="Arial"/>
        </w:rPr>
        <w:t>Одговарајућа презентација заштићеног подручја.</w:t>
      </w:r>
    </w:p>
    <w:p w:rsidR="00F776EF" w:rsidRPr="00B87229" w:rsidRDefault="00F776EF" w:rsidP="00F776EF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4" w:name="_Toc268599533"/>
      <w:bookmarkStart w:id="15" w:name="_Toc269116333"/>
      <w:bookmarkStart w:id="16" w:name="_Toc269116540"/>
      <w:bookmarkStart w:id="17" w:name="_Toc271532943"/>
      <w:r w:rsidRPr="00B87229">
        <w:rPr>
          <w:b/>
          <w:bCs/>
          <w:kern w:val="32"/>
          <w:lang w:val="sr-Cyrl-CS"/>
        </w:rPr>
        <w:t>Анализа и оцена услова за остваривање циљева</w:t>
      </w:r>
      <w:bookmarkEnd w:id="14"/>
      <w:bookmarkEnd w:id="15"/>
      <w:bookmarkEnd w:id="16"/>
      <w:bookmarkEnd w:id="17"/>
    </w:p>
    <w:p w:rsidR="00F776EF" w:rsidRPr="00B87229" w:rsidRDefault="00F776EF" w:rsidP="00F776EF">
      <w:pPr>
        <w:jc w:val="both"/>
        <w:rPr>
          <w:sz w:val="22"/>
          <w:lang w:val="sr-Cyrl-CS"/>
        </w:rPr>
      </w:pPr>
    </w:p>
    <w:p w:rsidR="0028521A" w:rsidRPr="00A517C8" w:rsidRDefault="00F776EF" w:rsidP="0028521A">
      <w:pPr>
        <w:spacing w:after="120"/>
        <w:jc w:val="both"/>
        <w:rPr>
          <w:lang w:val="sr-Latn-CS"/>
        </w:rPr>
      </w:pPr>
      <w:r w:rsidRPr="00B87229">
        <w:rPr>
          <w:sz w:val="22"/>
          <w:lang w:val="sr-Cyrl-CS"/>
        </w:rPr>
        <w:tab/>
      </w:r>
      <w:r w:rsidR="0028521A" w:rsidRPr="00A517C8">
        <w:rPr>
          <w:lang w:val="sr-Cyrl-CS"/>
        </w:rPr>
        <w:t xml:space="preserve">За реализацију дугорочних циљева </w:t>
      </w:r>
      <w:r w:rsidR="0028521A">
        <w:rPr>
          <w:lang w:val="sr-Cyrl-CS"/>
        </w:rPr>
        <w:t xml:space="preserve">заштите </w:t>
      </w:r>
      <w:r w:rsidR="0028521A" w:rsidRPr="00A517C8">
        <w:rPr>
          <w:lang w:val="sr-Cyrl-CS"/>
        </w:rPr>
        <w:t>СП „</w:t>
      </w:r>
      <w:r w:rsidR="0028521A" w:rsidRPr="004550F6">
        <w:rPr>
          <w:lang w:val="sr-Cyrl-CS"/>
        </w:rPr>
        <w:t xml:space="preserve">Храст </w:t>
      </w:r>
      <w:r w:rsidR="0028521A">
        <w:rPr>
          <w:lang w:val="sr-Cyrl-CS"/>
        </w:rPr>
        <w:t>лужњак–</w:t>
      </w:r>
      <w:r w:rsidR="0028521A" w:rsidRPr="0028521A">
        <w:rPr>
          <w:rFonts w:cs="Arial"/>
          <w:lang w:val="sr-Cyrl-CS"/>
        </w:rPr>
        <w:t>Љутице</w:t>
      </w:r>
      <w:r w:rsidR="0028521A" w:rsidRPr="00A517C8">
        <w:rPr>
          <w:lang w:val="sr-Cyrl-CS"/>
        </w:rPr>
        <w:t xml:space="preserve"> ” обезбе</w:t>
      </w:r>
      <w:r w:rsidR="0028521A">
        <w:rPr>
          <w:lang w:val="sr-Cyrl-CS"/>
        </w:rPr>
        <w:t>ђени су</w:t>
      </w:r>
      <w:r w:rsidR="0028521A" w:rsidRPr="00A517C8">
        <w:rPr>
          <w:lang w:val="sr-Cyrl-CS"/>
        </w:rPr>
        <w:t xml:space="preserve"> услови и то по приоритетима: </w:t>
      </w:r>
    </w:p>
    <w:p w:rsidR="0028521A" w:rsidRPr="00A517C8" w:rsidRDefault="0028521A" w:rsidP="0028521A">
      <w:pPr>
        <w:ind w:firstLine="360"/>
        <w:jc w:val="both"/>
        <w:rPr>
          <w:lang w:val="sr-Latn-CS"/>
        </w:rPr>
      </w:pPr>
    </w:p>
    <w:p w:rsidR="0028521A" w:rsidRPr="00A517C8" w:rsidRDefault="0028521A" w:rsidP="0028521A">
      <w:pPr>
        <w:numPr>
          <w:ilvl w:val="0"/>
          <w:numId w:val="20"/>
        </w:numPr>
        <w:ind w:left="993" w:hanging="426"/>
        <w:jc w:val="both"/>
        <w:rPr>
          <w:bCs/>
          <w:i/>
          <w:lang w:val="sr-Cyrl-CS"/>
        </w:rPr>
      </w:pPr>
      <w:r w:rsidRPr="00A517C8">
        <w:rPr>
          <w:bCs/>
          <w:i/>
          <w:lang w:val="sr-Latn-CS"/>
        </w:rPr>
        <w:t>Доношење планске и програмске документације</w:t>
      </w:r>
      <w:r w:rsidRPr="00A517C8">
        <w:rPr>
          <w:bCs/>
          <w:lang w:val="sr-Latn-CS"/>
        </w:rPr>
        <w:t xml:space="preserve">: сагласно </w:t>
      </w:r>
      <w:r>
        <w:rPr>
          <w:bCs/>
          <w:lang/>
        </w:rPr>
        <w:t xml:space="preserve">Одлуци </w:t>
      </w:r>
      <w:r w:rsidRPr="00A517C8">
        <w:rPr>
          <w:bCs/>
          <w:lang w:val="sr-Latn-CS"/>
        </w:rPr>
        <w:t xml:space="preserve">о </w:t>
      </w:r>
      <w:r>
        <w:rPr>
          <w:bCs/>
          <w:lang/>
        </w:rPr>
        <w:t>проглашењу</w:t>
      </w:r>
      <w:r w:rsidRPr="00A517C8">
        <w:rPr>
          <w:bCs/>
          <w:lang w:val="sr-Cyrl-CS"/>
        </w:rPr>
        <w:t>СП „</w:t>
      </w:r>
      <w:r w:rsidRPr="004550F6">
        <w:rPr>
          <w:lang w:val="sr-Cyrl-CS"/>
        </w:rPr>
        <w:t xml:space="preserve">Храст </w:t>
      </w:r>
      <w:r>
        <w:rPr>
          <w:lang w:val="sr-Cyrl-CS"/>
        </w:rPr>
        <w:t>лужњак–</w:t>
      </w:r>
      <w:r w:rsidRPr="0028521A">
        <w:rPr>
          <w:rFonts w:cs="Arial"/>
          <w:lang w:val="sr-Cyrl-CS"/>
        </w:rPr>
        <w:t>Љутице</w:t>
      </w:r>
      <w:r w:rsidRPr="00A517C8">
        <w:rPr>
          <w:bCs/>
          <w:lang w:val="sr-Cyrl-CS"/>
        </w:rPr>
        <w:t xml:space="preserve">” </w:t>
      </w:r>
      <w:r w:rsidRPr="00A517C8">
        <w:rPr>
          <w:bCs/>
          <w:lang w:val="sr-Latn-CS"/>
        </w:rPr>
        <w:t>управљач је донео сва неопходна управљачка документа, односно: План управљања за период 20</w:t>
      </w:r>
      <w:r w:rsidRPr="00A517C8">
        <w:rPr>
          <w:bCs/>
          <w:lang/>
        </w:rPr>
        <w:t>1</w:t>
      </w:r>
      <w:r w:rsidRPr="00A517C8">
        <w:rPr>
          <w:bCs/>
          <w:lang w:val="sr-Latn-CS"/>
        </w:rPr>
        <w:t>1-20</w:t>
      </w:r>
      <w:r w:rsidRPr="00A517C8">
        <w:rPr>
          <w:bCs/>
          <w:lang/>
        </w:rPr>
        <w:t>20</w:t>
      </w:r>
      <w:r w:rsidRPr="00A517C8">
        <w:rPr>
          <w:bCs/>
          <w:lang w:val="sr-Latn-CS"/>
        </w:rPr>
        <w:t xml:space="preserve">. године, годишње програме управљања </w:t>
      </w:r>
      <w:r w:rsidRPr="00A517C8">
        <w:rPr>
          <w:bCs/>
          <w:lang w:val="sr-Cyrl-CS"/>
        </w:rPr>
        <w:t>СП „</w:t>
      </w:r>
      <w:r w:rsidRPr="00592E5D">
        <w:rPr>
          <w:lang w:val="sr-Cyrl-CS"/>
        </w:rPr>
        <w:t xml:space="preserve">Храст </w:t>
      </w:r>
      <w:r>
        <w:rPr>
          <w:lang w:val="sr-Cyrl-CS"/>
        </w:rPr>
        <w:t>лужњак–</w:t>
      </w:r>
      <w:r w:rsidRPr="0028521A">
        <w:rPr>
          <w:rFonts w:cs="Arial"/>
          <w:lang w:val="sr-Cyrl-CS"/>
        </w:rPr>
        <w:t>Љутице</w:t>
      </w:r>
      <w:r w:rsidRPr="00A517C8">
        <w:rPr>
          <w:bCs/>
          <w:lang w:val="sr-Cyrl-CS"/>
        </w:rPr>
        <w:t xml:space="preserve"> ” и извештаје о ост</w:t>
      </w:r>
      <w:r>
        <w:rPr>
          <w:bCs/>
          <w:lang w:val="sr-Cyrl-CS"/>
        </w:rPr>
        <w:t>ва</w:t>
      </w:r>
      <w:r w:rsidRPr="00A517C8">
        <w:rPr>
          <w:bCs/>
          <w:lang w:val="sr-Cyrl-CS"/>
        </w:rPr>
        <w:t>ривању годишњих програма управљања СП „</w:t>
      </w:r>
      <w:r w:rsidRPr="00592E5D">
        <w:rPr>
          <w:lang w:val="sr-Cyrl-CS"/>
        </w:rPr>
        <w:t xml:space="preserve">Храст </w:t>
      </w:r>
      <w:r>
        <w:rPr>
          <w:lang w:val="sr-Cyrl-CS"/>
        </w:rPr>
        <w:t>лужњак–</w:t>
      </w:r>
      <w:r w:rsidRPr="0028521A">
        <w:rPr>
          <w:rFonts w:cs="Arial"/>
          <w:lang w:val="sr-Cyrl-CS"/>
        </w:rPr>
        <w:t>Љутице</w:t>
      </w:r>
      <w:r w:rsidRPr="00A517C8">
        <w:rPr>
          <w:bCs/>
          <w:lang w:val="sr-Cyrl-CS"/>
        </w:rPr>
        <w:t xml:space="preserve">”. </w:t>
      </w:r>
    </w:p>
    <w:p w:rsidR="0028521A" w:rsidRPr="00A517C8" w:rsidRDefault="0028521A" w:rsidP="0028521A">
      <w:pPr>
        <w:ind w:left="993"/>
        <w:jc w:val="both"/>
        <w:rPr>
          <w:bCs/>
          <w:i/>
          <w:lang w:val="sr-Cyrl-CS"/>
        </w:rPr>
      </w:pPr>
    </w:p>
    <w:p w:rsidR="0028521A" w:rsidRPr="00A517C8" w:rsidRDefault="0028521A" w:rsidP="0028521A">
      <w:pPr>
        <w:numPr>
          <w:ilvl w:val="0"/>
          <w:numId w:val="20"/>
        </w:numPr>
        <w:ind w:left="993" w:hanging="426"/>
        <w:jc w:val="both"/>
        <w:rPr>
          <w:bCs/>
          <w:i/>
          <w:lang w:val="sr-Cyrl-CS"/>
        </w:rPr>
      </w:pPr>
      <w:r w:rsidRPr="00A517C8">
        <w:rPr>
          <w:bCs/>
          <w:i/>
          <w:lang w:val="sr-Cyrl-CS"/>
        </w:rPr>
        <w:t>Организационо, кадровско и техничко опремање управљача</w:t>
      </w:r>
      <w:r w:rsidRPr="00A517C8">
        <w:rPr>
          <w:bCs/>
          <w:lang w:val="sr-Cyrl-CS"/>
        </w:rPr>
        <w:t>: непосредни послови управљања спроводили су се преко Шумског газдинства „Ужице“ из Ужица</w:t>
      </w:r>
      <w:r>
        <w:rPr>
          <w:bCs/>
          <w:lang w:val="sr-Cyrl-CS"/>
        </w:rPr>
        <w:t xml:space="preserve">. </w:t>
      </w:r>
      <w:r w:rsidRPr="00A517C8">
        <w:rPr>
          <w:bCs/>
          <w:lang w:val="sr-Cyrl-CS"/>
        </w:rPr>
        <w:t>ШГ „Ужице“ Ужице има вишедеценијско искуство у управљању заштићеним подручјима и на пословима заштите бавили су се: чувар шума и</w:t>
      </w:r>
      <w:r>
        <w:rPr>
          <w:bCs/>
          <w:lang w:val="sr-Cyrl-CS"/>
        </w:rPr>
        <w:t xml:space="preserve"> заштићених подручја</w:t>
      </w:r>
      <w:r w:rsidRPr="00A517C8">
        <w:rPr>
          <w:bCs/>
          <w:lang w:val="sr-Cyrl-CS"/>
        </w:rPr>
        <w:t xml:space="preserve"> и самостални референт за приватне шуме и заштиту животне средине.</w:t>
      </w:r>
    </w:p>
    <w:p w:rsidR="0028521A" w:rsidRPr="00A517C8" w:rsidRDefault="0028521A" w:rsidP="0028521A">
      <w:pPr>
        <w:ind w:left="720"/>
        <w:rPr>
          <w:bCs/>
          <w:i/>
          <w:lang w:val="sr-Cyrl-CS"/>
        </w:rPr>
      </w:pPr>
    </w:p>
    <w:p w:rsidR="0028521A" w:rsidRPr="00A517C8" w:rsidRDefault="0028521A" w:rsidP="0028521A">
      <w:pPr>
        <w:numPr>
          <w:ilvl w:val="0"/>
          <w:numId w:val="20"/>
        </w:numPr>
        <w:ind w:left="993" w:hanging="426"/>
        <w:jc w:val="both"/>
        <w:rPr>
          <w:bCs/>
          <w:lang w:val="sr-Cyrl-CS"/>
        </w:rPr>
      </w:pPr>
      <w:r w:rsidRPr="00A517C8">
        <w:rPr>
          <w:bCs/>
          <w:i/>
          <w:lang w:val="sr-Cyrl-CS"/>
        </w:rPr>
        <w:t>Међусобна сарадња и комуникација са</w:t>
      </w:r>
      <w:r>
        <w:rPr>
          <w:bCs/>
          <w:i/>
          <w:lang w:val="sr-Cyrl-CS"/>
        </w:rPr>
        <w:t xml:space="preserve"> власницима непокретности,</w:t>
      </w:r>
      <w:r w:rsidRPr="00A517C8">
        <w:rPr>
          <w:bCs/>
          <w:i/>
          <w:lang w:val="sr-Cyrl-CS"/>
        </w:rPr>
        <w:t xml:space="preserve"> корисницима простора у непосредном окружењу </w:t>
      </w:r>
      <w:r>
        <w:rPr>
          <w:bCs/>
          <w:i/>
          <w:lang w:val="sr-Cyrl-CS"/>
        </w:rPr>
        <w:t xml:space="preserve">и </w:t>
      </w:r>
      <w:r w:rsidRPr="00A517C8">
        <w:rPr>
          <w:bCs/>
          <w:i/>
          <w:lang w:val="sr-Latn-CS"/>
        </w:rPr>
        <w:t xml:space="preserve">локалном самоуправом: </w:t>
      </w:r>
      <w:r w:rsidRPr="00A517C8">
        <w:rPr>
          <w:bCs/>
          <w:lang w:val="sr-Latn-CS"/>
        </w:rPr>
        <w:t xml:space="preserve">Управљач је сарађивао са </w:t>
      </w:r>
      <w:r w:rsidRPr="00A517C8">
        <w:rPr>
          <w:bCs/>
          <w:lang w:val="sr-Latn-CS"/>
        </w:rPr>
        <w:lastRenderedPageBreak/>
        <w:t xml:space="preserve">заинтересованим странама и </w:t>
      </w:r>
      <w:r>
        <w:rPr>
          <w:bCs/>
          <w:lang/>
        </w:rPr>
        <w:t>општинском управом Пожега</w:t>
      </w:r>
      <w:r w:rsidRPr="00A517C8">
        <w:rPr>
          <w:bCs/>
          <w:lang w:val="sr-Latn-CS"/>
        </w:rPr>
        <w:t>, као и са другим управљачима заштићених подручја.</w:t>
      </w:r>
    </w:p>
    <w:p w:rsidR="0028521A" w:rsidRPr="00A517C8" w:rsidRDefault="0028521A" w:rsidP="0028521A">
      <w:pPr>
        <w:ind w:left="851"/>
        <w:jc w:val="both"/>
        <w:rPr>
          <w:lang w:val="sr-Cyrl-CS"/>
        </w:rPr>
      </w:pPr>
    </w:p>
    <w:p w:rsidR="0028521A" w:rsidRPr="00A517C8" w:rsidRDefault="0028521A" w:rsidP="0028521A">
      <w:pPr>
        <w:numPr>
          <w:ilvl w:val="0"/>
          <w:numId w:val="20"/>
        </w:numPr>
        <w:ind w:left="992" w:hanging="425"/>
        <w:jc w:val="both"/>
        <w:rPr>
          <w:lang w:val="sr-Latn-CS"/>
        </w:rPr>
      </w:pPr>
      <w:r w:rsidRPr="00A517C8">
        <w:rPr>
          <w:bCs/>
          <w:i/>
          <w:lang w:val="sr-Latn-CS"/>
        </w:rPr>
        <w:t>Обезбеђење финансијских средстава:</w:t>
      </w:r>
      <w:r w:rsidRPr="00A517C8">
        <w:rPr>
          <w:lang w:val="sr-Latn-CS"/>
        </w:rPr>
        <w:t>финансирањереализације Плана управљања било је средствима управљача</w:t>
      </w:r>
      <w:r>
        <w:rPr>
          <w:lang/>
        </w:rPr>
        <w:t>.</w:t>
      </w:r>
    </w:p>
    <w:p w:rsidR="00F776EF" w:rsidRDefault="00F776EF" w:rsidP="0028521A">
      <w:pPr>
        <w:spacing w:after="120"/>
        <w:jc w:val="both"/>
        <w:rPr>
          <w:rFonts w:cs="Arial"/>
          <w:sz w:val="28"/>
          <w:lang w:val="sr-Latn-CS"/>
        </w:rPr>
      </w:pPr>
      <w:r>
        <w:rPr>
          <w:lang w:val="sr-Cyrl-CS"/>
        </w:rPr>
        <w:t>.</w:t>
      </w:r>
    </w:p>
    <w:p w:rsidR="00F776EF" w:rsidRPr="00FF7C8F" w:rsidRDefault="00F776EF" w:rsidP="00F776EF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18" w:name="_Toc268599534"/>
      <w:bookmarkStart w:id="19" w:name="_Toc269116334"/>
      <w:bookmarkStart w:id="20" w:name="_Toc269116541"/>
      <w:bookmarkStart w:id="21" w:name="_Toc271532944"/>
      <w:r w:rsidRPr="00FF7C8F">
        <w:rPr>
          <w:b/>
          <w:bCs/>
          <w:kern w:val="32"/>
          <w:lang w:val="sr-Cyrl-CS"/>
        </w:rPr>
        <w:t>При</w:t>
      </w:r>
      <w:r w:rsidRPr="00FF7C8F">
        <w:rPr>
          <w:b/>
          <w:bCs/>
          <w:kern w:val="32"/>
          <w:lang w:val="sr-Latn-CS"/>
        </w:rPr>
        <w:t>o</w:t>
      </w:r>
      <w:r w:rsidRPr="00FF7C8F">
        <w:rPr>
          <w:b/>
          <w:bCs/>
          <w:kern w:val="32"/>
          <w:lang w:val="sr-Cyrl-CS"/>
        </w:rPr>
        <w:t>ритетне активности и мере на заштити, одржавању, праћењу стања и унапређењу природних и створених вредности</w:t>
      </w:r>
      <w:bookmarkEnd w:id="18"/>
      <w:bookmarkEnd w:id="19"/>
      <w:bookmarkEnd w:id="20"/>
      <w:bookmarkEnd w:id="21"/>
    </w:p>
    <w:p w:rsidR="00F776EF" w:rsidRPr="00FF7C8F" w:rsidRDefault="00F776EF" w:rsidP="00F776EF">
      <w:pPr>
        <w:jc w:val="both"/>
        <w:rPr>
          <w:sz w:val="22"/>
          <w:lang w:val="sr-Cyrl-CS"/>
        </w:rPr>
      </w:pPr>
      <w:r w:rsidRPr="00FF7C8F">
        <w:rPr>
          <w:sz w:val="22"/>
          <w:lang w:val="sr-Cyrl-CS"/>
        </w:rPr>
        <w:tab/>
      </w:r>
    </w:p>
    <w:p w:rsidR="006E3F26" w:rsidRPr="00095C62" w:rsidRDefault="006E3F26" w:rsidP="006E3F26">
      <w:pPr>
        <w:keepNext/>
        <w:outlineLvl w:val="0"/>
        <w:rPr>
          <w:iCs/>
          <w:lang w:val="sr-Latn-CS"/>
        </w:rPr>
      </w:pPr>
      <w:bookmarkStart w:id="22" w:name="_Toc6894324"/>
      <w:bookmarkStart w:id="23" w:name="_Toc268599536"/>
      <w:bookmarkStart w:id="24" w:name="_Toc269116336"/>
      <w:bookmarkStart w:id="25" w:name="_Toc269116543"/>
      <w:bookmarkStart w:id="26" w:name="_Toc271532946"/>
      <w:r w:rsidRPr="00095C62">
        <w:rPr>
          <w:iCs/>
          <w:lang w:val="sr-Latn-CS"/>
        </w:rPr>
        <w:t xml:space="preserve">Реализоване активности у периоду важења планског документа : </w:t>
      </w:r>
      <w:bookmarkEnd w:id="22"/>
    </w:p>
    <w:p w:rsidR="006E3F26" w:rsidRPr="00FF7C8F" w:rsidRDefault="006E3F26" w:rsidP="006E3F26">
      <w:pPr>
        <w:jc w:val="both"/>
        <w:rPr>
          <w:sz w:val="22"/>
          <w:lang w:val="ru-RU"/>
        </w:rPr>
      </w:pPr>
    </w:p>
    <w:p w:rsidR="006E3F26" w:rsidRPr="006E3F26" w:rsidRDefault="006E3F26" w:rsidP="006E3F26">
      <w:pPr>
        <w:pStyle w:val="ListParagraph"/>
        <w:numPr>
          <w:ilvl w:val="0"/>
          <w:numId w:val="22"/>
        </w:numPr>
        <w:suppressAutoHyphens/>
        <w:jc w:val="both"/>
        <w:rPr>
          <w:lang w:val="sr-Cyrl-CS"/>
        </w:rPr>
      </w:pPr>
      <w:r w:rsidRPr="006E3F26">
        <w:rPr>
          <w:lang w:val="sr-Cyrl-CS"/>
        </w:rPr>
        <w:t>Обезбеђено спровођење прописаног режима заштите и очувања природног добра;</w:t>
      </w:r>
    </w:p>
    <w:p w:rsidR="006E3F26" w:rsidRDefault="006E3F26" w:rsidP="006E3F26">
      <w:pPr>
        <w:numPr>
          <w:ilvl w:val="0"/>
          <w:numId w:val="14"/>
        </w:numPr>
        <w:suppressAutoHyphens/>
        <w:jc w:val="both"/>
        <w:rPr>
          <w:lang w:val="sr-Cyrl-CS"/>
        </w:rPr>
      </w:pPr>
      <w:r w:rsidRPr="00FF7C8F">
        <w:rPr>
          <w:lang w:val="sr-Cyrl-CS"/>
        </w:rPr>
        <w:t>О</w:t>
      </w:r>
      <w:r>
        <w:rPr>
          <w:lang w:val="sr-Cyrl-CS"/>
        </w:rPr>
        <w:t>рганизовање</w:t>
      </w:r>
      <w:r w:rsidRPr="00FF7C8F">
        <w:rPr>
          <w:lang w:val="sr-Cyrl-CS"/>
        </w:rPr>
        <w:t xml:space="preserve"> чуварск</w:t>
      </w:r>
      <w:r>
        <w:rPr>
          <w:lang w:val="sr-Cyrl-CS"/>
        </w:rPr>
        <w:t>е</w:t>
      </w:r>
      <w:r w:rsidRPr="00FF7C8F">
        <w:rPr>
          <w:lang w:val="sr-Cyrl-CS"/>
        </w:rPr>
        <w:t xml:space="preserve"> служб</w:t>
      </w:r>
      <w:r>
        <w:rPr>
          <w:lang w:val="sr-Cyrl-CS"/>
        </w:rPr>
        <w:t>е</w:t>
      </w:r>
      <w:r w:rsidRPr="00FF7C8F">
        <w:rPr>
          <w:lang w:val="sr-Cyrl-CS"/>
        </w:rPr>
        <w:t xml:space="preserve">; </w:t>
      </w:r>
    </w:p>
    <w:p w:rsidR="006E3F26" w:rsidRPr="008166C6" w:rsidRDefault="006E3F26" w:rsidP="006E3F26">
      <w:pPr>
        <w:numPr>
          <w:ilvl w:val="0"/>
          <w:numId w:val="14"/>
        </w:numPr>
        <w:suppressAutoHyphens/>
        <w:jc w:val="both"/>
        <w:rPr>
          <w:lang w:val="sr-Cyrl-CS"/>
        </w:rPr>
      </w:pPr>
      <w:r w:rsidRPr="008166C6">
        <w:rPr>
          <w:lang w:val="sr-Cyrl-CS"/>
        </w:rPr>
        <w:t>Вршено је обележавање, односно обнављање границе и постављене ознаке;</w:t>
      </w:r>
    </w:p>
    <w:p w:rsidR="006E3F26" w:rsidRDefault="006E3F26" w:rsidP="006E3F26">
      <w:pPr>
        <w:numPr>
          <w:ilvl w:val="0"/>
          <w:numId w:val="15"/>
        </w:numPr>
        <w:tabs>
          <w:tab w:val="left" w:pos="806"/>
        </w:tabs>
        <w:suppressAutoHyphens/>
        <w:jc w:val="both"/>
        <w:rPr>
          <w:lang w:val="sr-Cyrl-CS"/>
        </w:rPr>
      </w:pPr>
      <w:r w:rsidRPr="00FF7C8F">
        <w:rPr>
          <w:lang w:val="sr-Cyrl-CS"/>
        </w:rPr>
        <w:t>Доно</w:t>
      </w:r>
      <w:r>
        <w:rPr>
          <w:lang w:val="sr-Cyrl-CS"/>
        </w:rPr>
        <w:t>шење Плана управљања,Годишњих програма</w:t>
      </w:r>
      <w:r w:rsidRPr="00FF7C8F">
        <w:rPr>
          <w:lang w:val="sr-Cyrl-CS"/>
        </w:rPr>
        <w:t xml:space="preserve"> управљања </w:t>
      </w:r>
      <w:r>
        <w:rPr>
          <w:lang w:val="sr-Cyrl-CS"/>
        </w:rPr>
        <w:t>и Извештаја о остваривању програма управљања.</w:t>
      </w:r>
    </w:p>
    <w:p w:rsidR="006E3F26" w:rsidRDefault="006E3F26" w:rsidP="006E3F26">
      <w:pPr>
        <w:suppressAutoHyphens/>
        <w:ind w:left="806"/>
        <w:jc w:val="both"/>
        <w:rPr>
          <w:lang w:val="sr-Cyrl-CS"/>
        </w:rPr>
      </w:pPr>
    </w:p>
    <w:p w:rsidR="00F776EF" w:rsidRPr="00FF7C8F" w:rsidRDefault="00F776EF" w:rsidP="00F776EF">
      <w:pPr>
        <w:keepNext/>
        <w:numPr>
          <w:ilvl w:val="0"/>
          <w:numId w:val="17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r w:rsidRPr="00FF7C8F">
        <w:rPr>
          <w:b/>
          <w:bCs/>
          <w:kern w:val="32"/>
          <w:lang w:val="sr-Cyrl-CS"/>
        </w:rPr>
        <w:t>Приоритетни задаци научно-истраживачког и образовног рада</w:t>
      </w:r>
      <w:bookmarkEnd w:id="23"/>
      <w:bookmarkEnd w:id="24"/>
      <w:bookmarkEnd w:id="25"/>
      <w:bookmarkEnd w:id="26"/>
    </w:p>
    <w:p w:rsidR="00F776EF" w:rsidRPr="00FF7C8F" w:rsidRDefault="00F776EF" w:rsidP="00F776EF">
      <w:pPr>
        <w:jc w:val="both"/>
        <w:rPr>
          <w:sz w:val="22"/>
          <w:lang w:val="sr-Cyrl-CS"/>
        </w:rPr>
      </w:pPr>
    </w:p>
    <w:p w:rsidR="00755F1B" w:rsidRPr="00A24067" w:rsidRDefault="00F776EF" w:rsidP="00755F1B">
      <w:pPr>
        <w:tabs>
          <w:tab w:val="left" w:pos="567"/>
        </w:tabs>
        <w:jc w:val="both"/>
        <w:rPr>
          <w:lang w:val="sr-Cyrl-CS"/>
        </w:rPr>
      </w:pPr>
      <w:r w:rsidRPr="00FF7C8F">
        <w:rPr>
          <w:lang w:val="sr-Cyrl-CS"/>
        </w:rPr>
        <w:tab/>
      </w:r>
      <w:r w:rsidR="00755F1B" w:rsidRPr="00A24067">
        <w:rPr>
          <w:lang/>
        </w:rPr>
        <w:t>У извештајном периоду није било реализације научноистаживачких пројеката, односно није било интересовања од стране стручне и научне јавности да се бави вредностима овог подручја.</w:t>
      </w:r>
    </w:p>
    <w:p w:rsidR="00755F1B" w:rsidRPr="00A24067" w:rsidRDefault="00755F1B" w:rsidP="00755F1B">
      <w:pPr>
        <w:jc w:val="both"/>
        <w:rPr>
          <w:lang w:val="sr-Cyrl-CS"/>
        </w:rPr>
      </w:pPr>
    </w:p>
    <w:p w:rsidR="00755F1B" w:rsidRPr="00A24067" w:rsidRDefault="00755F1B" w:rsidP="00755F1B">
      <w:pPr>
        <w:tabs>
          <w:tab w:val="left" w:pos="567"/>
        </w:tabs>
        <w:jc w:val="both"/>
        <w:rPr>
          <w:lang w:val="sr-Cyrl-CS"/>
        </w:rPr>
      </w:pPr>
      <w:r w:rsidRPr="00A24067">
        <w:rPr>
          <w:lang w:val="sr-Cyrl-CS"/>
        </w:rPr>
        <w:tab/>
        <w:t>Образовни рад спроводио се путем презентација и одржавања едукативних предавања у школама.</w:t>
      </w:r>
      <w:r w:rsidRPr="00A24067">
        <w:rPr>
          <w:lang w:val="sr-Cyrl-CS"/>
        </w:rPr>
        <w:tab/>
      </w:r>
    </w:p>
    <w:p w:rsidR="00853227" w:rsidRPr="00FF7C8F" w:rsidRDefault="00853227" w:rsidP="00755F1B">
      <w:pPr>
        <w:jc w:val="both"/>
        <w:rPr>
          <w:sz w:val="22"/>
          <w:lang w:val="sr-Cyrl-CS"/>
        </w:rPr>
      </w:pPr>
    </w:p>
    <w:p w:rsidR="00F776EF" w:rsidRPr="00437A87" w:rsidRDefault="00F776EF" w:rsidP="00F776EF">
      <w:pPr>
        <w:pStyle w:val="Heading1"/>
        <w:numPr>
          <w:ilvl w:val="0"/>
          <w:numId w:val="6"/>
        </w:numPr>
        <w:rPr>
          <w:rFonts w:ascii="Times New Roman" w:hAnsi="Times New Roman"/>
          <w:i w:val="0"/>
          <w:sz w:val="24"/>
          <w:szCs w:val="24"/>
          <w:lang w:val="sr-Cyrl-CS"/>
        </w:rPr>
      </w:pPr>
      <w:bookmarkStart w:id="27" w:name="_Toc268599537"/>
      <w:bookmarkStart w:id="28" w:name="_Toc269116337"/>
      <w:bookmarkStart w:id="29" w:name="_Toc269116544"/>
      <w:bookmarkStart w:id="30" w:name="_Toc271532947"/>
      <w:r w:rsidRPr="00437A87">
        <w:rPr>
          <w:rFonts w:ascii="Times New Roman" w:hAnsi="Times New Roman"/>
          <w:i w:val="0"/>
          <w:sz w:val="24"/>
          <w:szCs w:val="24"/>
          <w:lang w:val="sr-Cyrl-CS"/>
        </w:rPr>
        <w:t>Планиране активности на одрживом коришћењу природних вредности, развоју и уређењу простора</w:t>
      </w:r>
      <w:bookmarkEnd w:id="27"/>
      <w:bookmarkEnd w:id="28"/>
      <w:bookmarkEnd w:id="29"/>
      <w:bookmarkEnd w:id="30"/>
    </w:p>
    <w:p w:rsidR="00F776EF" w:rsidRPr="00A17D78" w:rsidRDefault="00F776EF" w:rsidP="00F776EF">
      <w:pPr>
        <w:ind w:left="720"/>
        <w:jc w:val="both"/>
        <w:rPr>
          <w:rFonts w:cs="Arial"/>
          <w:lang w:val="sr-Cyrl-CS"/>
        </w:rPr>
      </w:pPr>
    </w:p>
    <w:p w:rsidR="00755F1B" w:rsidRPr="00D55B6A" w:rsidRDefault="00755F1B" w:rsidP="00755F1B">
      <w:pPr>
        <w:spacing w:after="120"/>
        <w:ind w:firstLine="720"/>
        <w:jc w:val="both"/>
        <w:rPr>
          <w:rFonts w:cs="Arial"/>
          <w:lang w:val="sr-Cyrl-CS"/>
        </w:rPr>
      </w:pPr>
      <w:r w:rsidRPr="00D55B6A">
        <w:rPr>
          <w:rFonts w:cs="Arial"/>
          <w:lang w:val="sr-Cyrl-CS"/>
        </w:rPr>
        <w:t>ЈП „Србијашуме“ Београд као управљач, односно  ШГ „Ужице“ Ужице  ШУ Косјерић је дужно да заштићено стабло чува спроводећи режим заштите III степена. На заштићеном подручју се обезбеђ</w:t>
      </w:r>
      <w:r w:rsidRPr="00D55B6A">
        <w:rPr>
          <w:rFonts w:cs="Arial"/>
          <w:lang/>
        </w:rPr>
        <w:t>ен је</w:t>
      </w:r>
      <w:r w:rsidRPr="00D55B6A">
        <w:rPr>
          <w:rFonts w:cs="Arial"/>
          <w:lang w:val="sr-Cyrl-CS"/>
        </w:rPr>
        <w:t xml:space="preserve"> унутрашњи ред организовањем чуварске службе у складу са законом.</w:t>
      </w:r>
    </w:p>
    <w:p w:rsidR="00755F1B" w:rsidRPr="00D55B6A" w:rsidRDefault="00755F1B" w:rsidP="00755F1B">
      <w:pPr>
        <w:spacing w:after="120"/>
        <w:ind w:firstLine="720"/>
        <w:jc w:val="both"/>
        <w:rPr>
          <w:rFonts w:cs="Arial"/>
          <w:lang w:val="sr-Cyrl-CS"/>
        </w:rPr>
      </w:pPr>
      <w:r w:rsidRPr="00D55B6A">
        <w:rPr>
          <w:rFonts w:cs="Arial"/>
          <w:lang w:val="sr-Cyrl-CS"/>
        </w:rPr>
        <w:t xml:space="preserve">Заштићено стабло је прописно обележено у складу са Правилником о начину обележавања заштићеног подручја, на јасно уочљивом делу металном таблом. </w:t>
      </w:r>
    </w:p>
    <w:p w:rsidR="00755F1B" w:rsidRPr="004550F6" w:rsidRDefault="00755F1B" w:rsidP="00755F1B">
      <w:pPr>
        <w:spacing w:after="120"/>
        <w:ind w:firstLine="720"/>
        <w:jc w:val="both"/>
        <w:rPr>
          <w:rFonts w:cs="Arial"/>
          <w:lang w:val="sr-Cyrl-CS"/>
        </w:rPr>
      </w:pPr>
      <w:r w:rsidRPr="00D55B6A">
        <w:rPr>
          <w:rFonts w:cs="Arial"/>
          <w:lang w:val="sr-Cyrl-CS"/>
        </w:rPr>
        <w:t>Редовно је вршено праћење здравственог стања стабла, праћење појаве фитопатолошких обољења и напада инсеката, као и свих других појава које би биле од утицаја на стабло, како би се на време предузеле одговарајуће санационе и мере заштите природног добра.</w:t>
      </w:r>
    </w:p>
    <w:p w:rsidR="00755F1B" w:rsidRDefault="00755F1B" w:rsidP="00755F1B">
      <w:pPr>
        <w:ind w:left="720"/>
        <w:jc w:val="both"/>
        <w:rPr>
          <w:rFonts w:cs="Arial"/>
          <w:sz w:val="28"/>
          <w:lang w:val="sr-Cyrl-CS"/>
        </w:rPr>
      </w:pPr>
    </w:p>
    <w:p w:rsidR="00F776EF" w:rsidRPr="00A17D78" w:rsidRDefault="00F776EF" w:rsidP="00F776EF">
      <w:pPr>
        <w:ind w:left="720"/>
        <w:jc w:val="center"/>
        <w:rPr>
          <w:rFonts w:cs="Arial"/>
          <w:sz w:val="28"/>
          <w:lang w:val="sr-Cyrl-CS"/>
        </w:rPr>
      </w:pPr>
    </w:p>
    <w:p w:rsidR="00F776EF" w:rsidRDefault="00F776EF" w:rsidP="00F776EF">
      <w:pPr>
        <w:pStyle w:val="Heading1"/>
        <w:numPr>
          <w:ilvl w:val="0"/>
          <w:numId w:val="6"/>
        </w:numPr>
        <w:spacing w:before="120" w:after="120"/>
        <w:ind w:left="714" w:hanging="357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1" w:name="_Toc268599538"/>
      <w:bookmarkStart w:id="32" w:name="_Toc269116338"/>
      <w:bookmarkStart w:id="33" w:name="_Toc269116545"/>
      <w:bookmarkStart w:id="34" w:name="_Toc271532948"/>
      <w:r w:rsidRPr="00FF0BDC">
        <w:rPr>
          <w:rFonts w:ascii="Times New Roman" w:hAnsi="Times New Roman"/>
          <w:i w:val="0"/>
          <w:sz w:val="24"/>
          <w:szCs w:val="24"/>
          <w:lang w:val="sr-Cyrl-CS"/>
        </w:rPr>
        <w:t>Просторна идентификација планских намена и режима коришћења земљишта</w:t>
      </w:r>
      <w:bookmarkEnd w:id="31"/>
      <w:bookmarkEnd w:id="32"/>
      <w:bookmarkEnd w:id="33"/>
      <w:bookmarkEnd w:id="34"/>
    </w:p>
    <w:p w:rsidR="00755F1B" w:rsidRPr="00D55B6A" w:rsidRDefault="00755F1B" w:rsidP="00755F1B">
      <w:pPr>
        <w:spacing w:after="120"/>
        <w:jc w:val="both"/>
        <w:rPr>
          <w:rFonts w:cs="Arial"/>
          <w:lang w:val="sr-Cyrl-CS"/>
        </w:rPr>
      </w:pPr>
      <w:r w:rsidRPr="00D55B6A">
        <w:rPr>
          <w:shd w:val="clear" w:color="auto" w:fill="FFFFFF"/>
          <w:lang/>
        </w:rPr>
        <w:t xml:space="preserve">На заштићеном подручју </w:t>
      </w:r>
      <w:r w:rsidRPr="00D55B6A">
        <w:rPr>
          <w:rFonts w:cs="Arial"/>
          <w:lang w:val="sr-Cyrl-CS"/>
        </w:rPr>
        <w:t xml:space="preserve">установљен је режим заштите </w:t>
      </w:r>
      <w:r w:rsidRPr="00D55B6A">
        <w:rPr>
          <w:rFonts w:cs="Arial"/>
          <w:lang w:val="sr-Latn-CS"/>
        </w:rPr>
        <w:t>III</w:t>
      </w:r>
      <w:r w:rsidRPr="00D55B6A">
        <w:rPr>
          <w:rFonts w:cs="Arial"/>
          <w:lang w:val="sr-Cyrl-CS"/>
        </w:rPr>
        <w:t xml:space="preserve"> степена, којим се  забрањује:</w:t>
      </w:r>
    </w:p>
    <w:p w:rsidR="00755F1B" w:rsidRDefault="00755F1B" w:rsidP="00755F1B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заштићено стабло посећи, ломити и сећи гране, кидати лишће и плодове или предузимати било које друге радње које би  измениле његов садашњи изглед или довеле у питање његов биолошки опстанак;</w:t>
      </w:r>
    </w:p>
    <w:p w:rsidR="00755F1B" w:rsidRDefault="00755F1B" w:rsidP="00755F1B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садња било каквог декоративног зеленила на заштићеном простору који би могао да утиче на сагледавање споменика природе;</w:t>
      </w:r>
    </w:p>
    <w:p w:rsidR="00755F1B" w:rsidRPr="00926B51" w:rsidRDefault="00755F1B" w:rsidP="00755F1B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>уништавање и уклањање табле за заштиту која је постављена;</w:t>
      </w:r>
    </w:p>
    <w:p w:rsidR="00755F1B" w:rsidRPr="00926B51" w:rsidRDefault="00755F1B" w:rsidP="00755F1B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раскопавање и депоновање земље, смећа и другог отпадног материјала;</w:t>
      </w:r>
    </w:p>
    <w:p w:rsidR="00755F1B" w:rsidRDefault="00755F1B" w:rsidP="00755F1B">
      <w:pPr>
        <w:numPr>
          <w:ilvl w:val="0"/>
          <w:numId w:val="12"/>
        </w:numPr>
        <w:spacing w:after="60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промена намене површине</w:t>
      </w:r>
      <w:r>
        <w:rPr>
          <w:rFonts w:cs="Arial"/>
          <w:lang w:val="sr-Cyrl-CS"/>
        </w:rPr>
        <w:t>, постављање табли и других обавештења на стаблу</w:t>
      </w:r>
      <w:r w:rsidRPr="00926B51">
        <w:rPr>
          <w:rFonts w:cs="Arial"/>
          <w:lang w:val="sr-Cyrl-CS"/>
        </w:rPr>
        <w:t>;</w:t>
      </w:r>
    </w:p>
    <w:p w:rsidR="00755F1B" w:rsidRPr="00926B51" w:rsidRDefault="00755F1B" w:rsidP="00755F1B">
      <w:pPr>
        <w:spacing w:after="60"/>
        <w:ind w:left="70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На подручју Споменика природе могу се вршити следеће активности:</w:t>
      </w:r>
    </w:p>
    <w:p w:rsidR="00755F1B" w:rsidRDefault="00755F1B" w:rsidP="00755F1B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све биолошко – техничке мере заштите храста под условима које утврђује Завод за заштиту природе;</w:t>
      </w:r>
    </w:p>
    <w:p w:rsidR="00755F1B" w:rsidRDefault="00755F1B" w:rsidP="00755F1B">
      <w:pPr>
        <w:numPr>
          <w:ilvl w:val="0"/>
          <w:numId w:val="13"/>
        </w:numPr>
        <w:spacing w:after="6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постављање табле која говори о заштити;</w:t>
      </w:r>
    </w:p>
    <w:p w:rsidR="00755F1B" w:rsidRDefault="00755F1B" w:rsidP="00755F1B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 w:rsidRPr="00926B51">
        <w:rPr>
          <w:rFonts w:cs="Arial"/>
          <w:lang w:val="sr-Cyrl-CS"/>
        </w:rPr>
        <w:t>предузимање мера заштите од пожара и биљних болести и штеточина јачег интензитета;</w:t>
      </w:r>
    </w:p>
    <w:p w:rsidR="00755F1B" w:rsidRDefault="00755F1B" w:rsidP="00755F1B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кошење траве;</w:t>
      </w:r>
    </w:p>
    <w:p w:rsidR="00755F1B" w:rsidRDefault="00755F1B" w:rsidP="00755F1B">
      <w:pPr>
        <w:numPr>
          <w:ilvl w:val="0"/>
          <w:numId w:val="13"/>
        </w:numPr>
        <w:spacing w:after="60"/>
        <w:ind w:left="709" w:hanging="349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у</w:t>
      </w:r>
      <w:r w:rsidRPr="005238BD">
        <w:rPr>
          <w:rFonts w:cs="Arial"/>
          <w:lang w:val="sr-Cyrl-CS"/>
        </w:rPr>
        <w:t xml:space="preserve"> случају насталих промена које заштићено стабло могу уништити или оштетити његова битна својства, одмах обавестити Завод за заштиту природе Србије.</w:t>
      </w:r>
    </w:p>
    <w:p w:rsidR="00853227" w:rsidRPr="00926B51" w:rsidRDefault="00853227" w:rsidP="00F776EF">
      <w:pPr>
        <w:spacing w:after="60"/>
        <w:ind w:firstLine="720"/>
        <w:jc w:val="both"/>
        <w:rPr>
          <w:rFonts w:cs="Arial"/>
          <w:lang w:val="sr-Cyrl-CS"/>
        </w:rPr>
      </w:pPr>
    </w:p>
    <w:p w:rsidR="00F776EF" w:rsidRPr="00C33EDC" w:rsidRDefault="00F776EF" w:rsidP="00F776EF">
      <w:pPr>
        <w:pStyle w:val="Heading1"/>
        <w:ind w:left="720"/>
        <w:rPr>
          <w:rFonts w:ascii="Times New Roman" w:hAnsi="Times New Roman"/>
          <w:i w:val="0"/>
          <w:sz w:val="24"/>
          <w:szCs w:val="24"/>
          <w:lang w:val="sr-Cyrl-CS"/>
        </w:rPr>
      </w:pPr>
      <w:bookmarkStart w:id="35" w:name="_Toc268599539"/>
      <w:bookmarkStart w:id="36" w:name="_Toc269116339"/>
      <w:bookmarkStart w:id="37" w:name="_Toc269116546"/>
      <w:bookmarkStart w:id="38" w:name="_Toc271532949"/>
      <w:r w:rsidRPr="00C33EDC">
        <w:rPr>
          <w:rFonts w:ascii="Times New Roman" w:hAnsi="Times New Roman"/>
          <w:i w:val="0"/>
          <w:sz w:val="24"/>
          <w:szCs w:val="24"/>
          <w:lang w:val="sr-Cyrl-CS"/>
        </w:rPr>
        <w:t>10.Активности на промоцији вредности заштићеног подручја</w:t>
      </w:r>
      <w:bookmarkEnd w:id="35"/>
      <w:bookmarkEnd w:id="36"/>
      <w:bookmarkEnd w:id="37"/>
      <w:bookmarkEnd w:id="38"/>
    </w:p>
    <w:p w:rsidR="00F776EF" w:rsidRPr="00C05550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755F1B" w:rsidRDefault="00755F1B" w:rsidP="00755F1B">
      <w:pPr>
        <w:spacing w:after="120"/>
        <w:ind w:firstLine="720"/>
        <w:jc w:val="both"/>
        <w:rPr>
          <w:rFonts w:cs="Arial"/>
          <w:lang w:val="sr-Cyrl-CS"/>
        </w:rPr>
      </w:pPr>
      <w:r>
        <w:rPr>
          <w:rFonts w:cs="Arial"/>
          <w:lang w:val="sr-Cyrl-CS"/>
        </w:rPr>
        <w:t>Промоција вредности заштићеног подручја спроводила се:</w:t>
      </w:r>
    </w:p>
    <w:p w:rsidR="00755F1B" w:rsidRPr="00D713EE" w:rsidRDefault="00755F1B" w:rsidP="00755F1B">
      <w:pPr>
        <w:numPr>
          <w:ilvl w:val="0"/>
          <w:numId w:val="24"/>
        </w:numPr>
        <w:tabs>
          <w:tab w:val="left" w:pos="567"/>
        </w:tabs>
        <w:ind w:left="851" w:hanging="284"/>
        <w:jc w:val="both"/>
        <w:rPr>
          <w:lang w:val="sr-Cyrl-CS"/>
        </w:rPr>
      </w:pPr>
      <w:r w:rsidRPr="00D713EE">
        <w:rPr>
          <w:lang w:val="sr-Cyrl-CS"/>
        </w:rPr>
        <w:t>у оквиру WEB презентације заштићених подручја којима управља ЈП „Србијашуме”;</w:t>
      </w:r>
    </w:p>
    <w:p w:rsidR="00755F1B" w:rsidRPr="00D713EE" w:rsidRDefault="00755F1B" w:rsidP="00755F1B">
      <w:pPr>
        <w:numPr>
          <w:ilvl w:val="0"/>
          <w:numId w:val="23"/>
        </w:numPr>
        <w:tabs>
          <w:tab w:val="left" w:pos="1134"/>
        </w:tabs>
        <w:ind w:left="851" w:hanging="284"/>
        <w:jc w:val="both"/>
        <w:rPr>
          <w:lang w:val="sr-Cyrl-CS"/>
        </w:rPr>
      </w:pPr>
      <w:r w:rsidRPr="00D713EE">
        <w:rPr>
          <w:lang w:val="sr-Cyrl-CS"/>
        </w:rPr>
        <w:t>организовањем и учешћем у различитим акцијама поводом обележавања Дана заштите природе, Светског дана вода, Светског дана шума, Светског дана заштите биодиверзитета, Светског дана заштите животне средине, Европске недеље шума</w:t>
      </w:r>
      <w:r>
        <w:rPr>
          <w:lang w:val="sr-Cyrl-CS"/>
        </w:rPr>
        <w:t xml:space="preserve"> и др.</w:t>
      </w:r>
    </w:p>
    <w:p w:rsidR="00F776EF" w:rsidRDefault="00F776EF" w:rsidP="00F776EF">
      <w:pPr>
        <w:ind w:left="720"/>
        <w:jc w:val="both"/>
        <w:rPr>
          <w:rFonts w:cs="Arial"/>
          <w:lang w:val="sr-Cyrl-CS"/>
        </w:rPr>
      </w:pPr>
    </w:p>
    <w:p w:rsidR="00853227" w:rsidRPr="00C05550" w:rsidRDefault="00853227" w:rsidP="00F776EF">
      <w:pPr>
        <w:ind w:left="720"/>
        <w:jc w:val="both"/>
        <w:rPr>
          <w:rFonts w:cs="Arial"/>
          <w:lang w:val="sr-Cyrl-CS"/>
        </w:rPr>
      </w:pPr>
    </w:p>
    <w:p w:rsidR="00F776EF" w:rsidRPr="006F34B9" w:rsidRDefault="00F776EF" w:rsidP="00F776EF">
      <w:pPr>
        <w:ind w:left="720"/>
        <w:jc w:val="both"/>
        <w:rPr>
          <w:rFonts w:cs="Arial"/>
          <w:b/>
          <w:sz w:val="28"/>
          <w:lang w:val="sr-Cyrl-CS"/>
        </w:rPr>
      </w:pPr>
      <w:bookmarkStart w:id="39" w:name="_Toc268599540"/>
      <w:bookmarkStart w:id="40" w:name="_Toc269116340"/>
      <w:bookmarkStart w:id="41" w:name="_Toc269116547"/>
      <w:bookmarkStart w:id="42" w:name="_Toc271532950"/>
      <w:r w:rsidRPr="006F34B9">
        <w:rPr>
          <w:b/>
          <w:lang w:val="sr-Cyrl-CS"/>
        </w:rPr>
        <w:t>11. Студијска (истраживачка), програмска, планска и пројектна документација потребна за спровођење циљева и активности</w:t>
      </w:r>
      <w:bookmarkEnd w:id="39"/>
      <w:bookmarkEnd w:id="40"/>
      <w:bookmarkEnd w:id="41"/>
      <w:bookmarkEnd w:id="42"/>
    </w:p>
    <w:p w:rsidR="00F776EF" w:rsidRPr="006F34B9" w:rsidRDefault="00F776EF" w:rsidP="00F776EF">
      <w:pPr>
        <w:ind w:left="720"/>
        <w:jc w:val="both"/>
        <w:rPr>
          <w:rFonts w:cs="Arial"/>
          <w:b/>
          <w:sz w:val="28"/>
          <w:lang w:val="sr-Cyrl-CS"/>
        </w:rPr>
      </w:pPr>
    </w:p>
    <w:p w:rsidR="00F776EF" w:rsidRPr="00C33EDC" w:rsidRDefault="00F776EF" w:rsidP="00F776EF">
      <w:pPr>
        <w:spacing w:after="120"/>
        <w:ind w:firstLine="709"/>
        <w:jc w:val="both"/>
        <w:rPr>
          <w:lang w:val="sr-Cyrl-CS"/>
        </w:rPr>
      </w:pPr>
      <w:r w:rsidRPr="00C33EDC">
        <w:rPr>
          <w:lang w:val="sr-Cyrl-CS"/>
        </w:rPr>
        <w:t>Законом о заштити природе („Службени гласник РС“, бр.36/09, 88/10, 91/10 – исправка</w:t>
      </w:r>
      <w:r w:rsidR="00DA47F2">
        <w:rPr>
          <w:lang w:val="sr-Cyrl-CS"/>
        </w:rPr>
        <w:t xml:space="preserve">, </w:t>
      </w:r>
      <w:r w:rsidR="00DA47F2" w:rsidRPr="00755F1B">
        <w:t>14/16</w:t>
      </w:r>
      <w:r w:rsidR="00DA47F2" w:rsidRPr="00755F1B">
        <w:rPr>
          <w:lang/>
        </w:rPr>
        <w:t xml:space="preserve"> и 95/18.- др.закон</w:t>
      </w:r>
      <w:r w:rsidRPr="00755F1B">
        <w:rPr>
          <w:lang w:val="sr-Cyrl-CS"/>
        </w:rPr>
        <w:t>), детаљно</w:t>
      </w:r>
      <w:r w:rsidRPr="00C33EDC">
        <w:rPr>
          <w:lang w:val="sr-Cyrl-CS"/>
        </w:rPr>
        <w:t xml:space="preserve"> су дефинисане обавезе Управљача по питању документације коју мора да уради за заштићено подручје. То су пре свега:</w:t>
      </w:r>
    </w:p>
    <w:p w:rsidR="00F776EF" w:rsidRDefault="00F776EF" w:rsidP="00F776EF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План управљања заштићеним природним добром (документ који се доноси на десет година);</w:t>
      </w:r>
    </w:p>
    <w:p w:rsidR="00F776EF" w:rsidRDefault="00F776EF" w:rsidP="00F776EF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Годишњи програм управљања заштићеним подручјем којим се реализује План управљања за одређену годину (и то као део производно-финансијског плана преудузећа);</w:t>
      </w:r>
    </w:p>
    <w:p w:rsidR="00F776EF" w:rsidRDefault="00F776EF" w:rsidP="00F776EF">
      <w:pPr>
        <w:numPr>
          <w:ilvl w:val="0"/>
          <w:numId w:val="11"/>
        </w:numPr>
        <w:spacing w:after="120"/>
        <w:jc w:val="both"/>
        <w:rPr>
          <w:lang w:val="sr-Cyrl-CS"/>
        </w:rPr>
      </w:pPr>
      <w:r w:rsidRPr="00C33EDC">
        <w:rPr>
          <w:lang w:val="sr-Cyrl-CS"/>
        </w:rPr>
        <w:t>Извештај о остваривању програма управљања заштићеним подручјем;</w:t>
      </w:r>
    </w:p>
    <w:p w:rsidR="00F776EF" w:rsidRDefault="00F776EF" w:rsidP="00F776EF">
      <w:pPr>
        <w:spacing w:line="237" w:lineRule="auto"/>
        <w:ind w:firstLine="709"/>
        <w:jc w:val="both"/>
        <w:rPr>
          <w:lang w:val="sr-Cyrl-CS"/>
        </w:rPr>
      </w:pPr>
      <w:r w:rsidRPr="00A17D78">
        <w:rPr>
          <w:lang w:val="sr-Cyrl-CS"/>
        </w:rPr>
        <w:t>Остала документација везана за научно-истраживачки рад и друге активности планиране Планом управљања биће урађена уколико постоји интересовање научних и других организација у складу са условима Завода за заштиту природе Србије.</w:t>
      </w:r>
    </w:p>
    <w:p w:rsidR="00F776EF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F776EF" w:rsidRPr="006F34B9" w:rsidRDefault="00F776EF" w:rsidP="00F776EF">
      <w:pPr>
        <w:ind w:left="720"/>
        <w:jc w:val="both"/>
        <w:rPr>
          <w:rFonts w:cs="Arial"/>
          <w:b/>
          <w:sz w:val="28"/>
          <w:lang w:val="sr-Cyrl-CS"/>
        </w:rPr>
      </w:pPr>
      <w:bookmarkStart w:id="43" w:name="_Toc268599541"/>
      <w:bookmarkStart w:id="44" w:name="_Toc269116341"/>
      <w:bookmarkStart w:id="45" w:name="_Toc269116548"/>
      <w:bookmarkStart w:id="46" w:name="_Toc271532951"/>
      <w:r w:rsidRPr="006F34B9">
        <w:rPr>
          <w:b/>
          <w:lang w:val="sr-Cyrl-CS"/>
        </w:rPr>
        <w:t>12. Облици сарадње и партнерства са локалним становништвом и другим власницима и корисницима напокретности</w:t>
      </w:r>
      <w:bookmarkEnd w:id="43"/>
      <w:bookmarkEnd w:id="44"/>
      <w:bookmarkEnd w:id="45"/>
      <w:bookmarkEnd w:id="46"/>
    </w:p>
    <w:p w:rsidR="00F776EF" w:rsidRPr="000038DB" w:rsidRDefault="00F776EF" w:rsidP="00F776EF">
      <w:pPr>
        <w:ind w:left="720"/>
        <w:jc w:val="both"/>
        <w:rPr>
          <w:rFonts w:cs="Arial"/>
          <w:sz w:val="28"/>
          <w:lang w:val="sr-Cyrl-CS"/>
        </w:rPr>
      </w:pPr>
    </w:p>
    <w:p w:rsidR="00755F1B" w:rsidRPr="003F2F10" w:rsidRDefault="00755F1B" w:rsidP="00755F1B">
      <w:pPr>
        <w:tabs>
          <w:tab w:val="left" w:pos="567"/>
        </w:tabs>
        <w:ind w:firstLine="567"/>
        <w:jc w:val="both"/>
        <w:rPr>
          <w:lang w:val="sr-Cyrl-CS"/>
        </w:rPr>
      </w:pPr>
      <w:r w:rsidRPr="003F2F10">
        <w:rPr>
          <w:lang w:val="sr-Cyrl-CS"/>
        </w:rPr>
        <w:t>Јавно предузеће „Србијашуме“, као управљач СП „</w:t>
      </w:r>
      <w:r w:rsidRPr="004550F6">
        <w:rPr>
          <w:lang w:val="sr-Cyrl-CS"/>
        </w:rPr>
        <w:t xml:space="preserve">Храст </w:t>
      </w:r>
      <w:r>
        <w:t>лужњак</w:t>
      </w:r>
      <w:r w:rsidRPr="004550F6">
        <w:rPr>
          <w:lang w:val="sr-Latn-CS"/>
        </w:rPr>
        <w:t>-</w:t>
      </w:r>
      <w:r>
        <w:rPr>
          <w:lang/>
        </w:rPr>
        <w:t>Љутице</w:t>
      </w:r>
      <w:r w:rsidRPr="003F2F10">
        <w:rPr>
          <w:lang w:val="sr-Cyrl-CS"/>
        </w:rPr>
        <w:t xml:space="preserve">“, у претходном периоду остварило је сарадњу са </w:t>
      </w:r>
      <w:r>
        <w:rPr>
          <w:rFonts w:cs="Arial"/>
          <w:lang w:val="sr-Cyrl-CS"/>
        </w:rPr>
        <w:t>општином Пожега</w:t>
      </w:r>
      <w:r w:rsidRPr="006F34B9">
        <w:rPr>
          <w:rFonts w:cs="Arial"/>
          <w:lang w:val="sr-Cyrl-CS"/>
        </w:rPr>
        <w:t xml:space="preserve"> и месном заједницом</w:t>
      </w:r>
      <w:r w:rsidRPr="003F2F10">
        <w:rPr>
          <w:lang w:val="sr-Cyrl-CS"/>
        </w:rPr>
        <w:t xml:space="preserve">. </w:t>
      </w:r>
    </w:p>
    <w:p w:rsidR="00755F1B" w:rsidRPr="003F2F10" w:rsidRDefault="00755F1B" w:rsidP="00755F1B">
      <w:pPr>
        <w:tabs>
          <w:tab w:val="left" w:pos="567"/>
        </w:tabs>
        <w:ind w:firstLine="567"/>
        <w:jc w:val="both"/>
        <w:rPr>
          <w:lang w:val="sr-Cyrl-CS"/>
        </w:rPr>
      </w:pPr>
    </w:p>
    <w:p w:rsidR="00755F1B" w:rsidRPr="003F2F10" w:rsidRDefault="00755F1B" w:rsidP="00755F1B">
      <w:pPr>
        <w:tabs>
          <w:tab w:val="left" w:pos="567"/>
        </w:tabs>
        <w:ind w:firstLine="567"/>
        <w:jc w:val="both"/>
        <w:rPr>
          <w:lang w:val="sr-Latn-CS"/>
        </w:rPr>
      </w:pPr>
      <w:r w:rsidRPr="003F2F10">
        <w:rPr>
          <w:lang w:val="sr-Cyrl-CS"/>
        </w:rPr>
        <w:t xml:space="preserve">Имајућу у виду да се налази на </w:t>
      </w:r>
      <w:r>
        <w:rPr>
          <w:lang w:val="sr-Cyrl-CS"/>
        </w:rPr>
        <w:t xml:space="preserve">приватном поседу </w:t>
      </w:r>
      <w:r w:rsidRPr="003F2F10">
        <w:rPr>
          <w:lang w:val="sr-Cyrl-CS"/>
        </w:rPr>
        <w:t>сарадња са заинтересованим странама је ограничена.</w:t>
      </w:r>
    </w:p>
    <w:p w:rsidR="00853227" w:rsidRDefault="00853227" w:rsidP="00853227">
      <w:pPr>
        <w:ind w:left="851"/>
        <w:jc w:val="both"/>
        <w:rPr>
          <w:rFonts w:cs="Arial"/>
          <w:lang w:val="sr-Cyrl-CS"/>
        </w:rPr>
      </w:pPr>
    </w:p>
    <w:p w:rsidR="00853227" w:rsidRPr="006F34B9" w:rsidRDefault="00853227" w:rsidP="00853227">
      <w:pPr>
        <w:ind w:left="851"/>
        <w:jc w:val="both"/>
        <w:rPr>
          <w:rFonts w:cs="Arial"/>
          <w:lang w:val="sr-Cyrl-CS"/>
        </w:rPr>
      </w:pPr>
    </w:p>
    <w:p w:rsidR="00F776EF" w:rsidRPr="00E30D19" w:rsidRDefault="00F776EF" w:rsidP="00F776EF">
      <w:pPr>
        <w:keepNext/>
        <w:numPr>
          <w:ilvl w:val="0"/>
          <w:numId w:val="16"/>
        </w:numPr>
        <w:tabs>
          <w:tab w:val="left" w:pos="1134"/>
        </w:tabs>
        <w:spacing w:before="240" w:after="60"/>
        <w:ind w:firstLine="162"/>
        <w:jc w:val="both"/>
        <w:outlineLvl w:val="0"/>
        <w:rPr>
          <w:b/>
          <w:bCs/>
          <w:kern w:val="32"/>
          <w:lang w:val="sr-Cyrl-CS"/>
        </w:rPr>
      </w:pPr>
      <w:bookmarkStart w:id="47" w:name="_Toc268599542"/>
      <w:bookmarkStart w:id="48" w:name="_Toc269116342"/>
      <w:bookmarkStart w:id="49" w:name="_Toc269116549"/>
      <w:bookmarkStart w:id="50" w:name="_Toc271532952"/>
      <w:r w:rsidRPr="00E30D19">
        <w:rPr>
          <w:b/>
          <w:bCs/>
          <w:kern w:val="32"/>
          <w:lang w:val="sr-Cyrl-CS"/>
        </w:rPr>
        <w:t>Активности и мере на спровођењу плана са динамиком и субјектима реализације плана управљања и начин оцене успешности његове примене</w:t>
      </w:r>
      <w:bookmarkEnd w:id="47"/>
      <w:bookmarkEnd w:id="48"/>
      <w:bookmarkEnd w:id="49"/>
      <w:bookmarkEnd w:id="50"/>
    </w:p>
    <w:p w:rsidR="00F776EF" w:rsidRPr="00E30D19" w:rsidRDefault="00F776EF" w:rsidP="00F776EF">
      <w:pPr>
        <w:jc w:val="both"/>
        <w:rPr>
          <w:lang w:val="sr-Cyrl-CS"/>
        </w:rPr>
      </w:pPr>
    </w:p>
    <w:p w:rsidR="00755F1B" w:rsidRDefault="00F776EF" w:rsidP="00755F1B">
      <w:pPr>
        <w:jc w:val="both"/>
        <w:rPr>
          <w:lang w:val="sr-Cyrl-CS"/>
        </w:rPr>
      </w:pPr>
      <w:r w:rsidRPr="00E30D19">
        <w:rPr>
          <w:lang w:val="sr-Latn-CS"/>
        </w:rPr>
        <w:tab/>
      </w:r>
      <w:r w:rsidR="00755F1B" w:rsidRPr="00E30D19">
        <w:rPr>
          <w:lang w:val="sr-Cyrl-CS"/>
        </w:rPr>
        <w:t xml:space="preserve">План управљања СП </w:t>
      </w:r>
      <w:r w:rsidR="00755F1B" w:rsidRPr="00E30D19">
        <w:rPr>
          <w:lang w:val="ru-RU"/>
        </w:rPr>
        <w:t>„</w:t>
      </w:r>
      <w:bookmarkStart w:id="51" w:name="_Hlk43378184"/>
      <w:r w:rsidR="00755F1B">
        <w:t>Храст</w:t>
      </w:r>
      <w:bookmarkEnd w:id="51"/>
      <w:r w:rsidR="00755F1B">
        <w:t>лужњак</w:t>
      </w:r>
      <w:r w:rsidR="00755F1B" w:rsidRPr="004550F6">
        <w:rPr>
          <w:lang w:val="sr-Latn-CS"/>
        </w:rPr>
        <w:t>-</w:t>
      </w:r>
      <w:r w:rsidR="00755F1B">
        <w:rPr>
          <w:lang/>
        </w:rPr>
        <w:t>Љутице</w:t>
      </w:r>
      <w:r w:rsidR="00755F1B" w:rsidRPr="004550F6">
        <w:rPr>
          <w:lang w:val="sr-Latn-CS"/>
        </w:rPr>
        <w:t>“</w:t>
      </w:r>
      <w:r w:rsidR="00755F1B">
        <w:rPr>
          <w:lang w:val="sr-Cyrl-CS"/>
        </w:rPr>
        <w:t xml:space="preserve">за период 2011-2020. годину </w:t>
      </w:r>
      <w:r w:rsidR="00755F1B" w:rsidRPr="00E30D19">
        <w:rPr>
          <w:lang w:val="sr-Cyrl-CS"/>
        </w:rPr>
        <w:t xml:space="preserve">реализован </w:t>
      </w:r>
      <w:r w:rsidR="00755F1B">
        <w:rPr>
          <w:lang w:val="sr-Cyrl-CS"/>
        </w:rPr>
        <w:t xml:space="preserve">је </w:t>
      </w:r>
      <w:r w:rsidR="00755F1B" w:rsidRPr="00E30D19">
        <w:rPr>
          <w:lang w:val="sr-Cyrl-CS"/>
        </w:rPr>
        <w:t>преко Годишњих програма управљања у Шумском газдинству „</w:t>
      </w:r>
      <w:r w:rsidR="00755F1B">
        <w:rPr>
          <w:lang w:val="sr-Cyrl-CS"/>
        </w:rPr>
        <w:t>Ужице</w:t>
      </w:r>
      <w:r w:rsidR="00755F1B" w:rsidRPr="00E30D19">
        <w:rPr>
          <w:lang w:val="sr-Cyrl-CS"/>
        </w:rPr>
        <w:t xml:space="preserve">“, </w:t>
      </w:r>
      <w:r w:rsidR="00755F1B">
        <w:rPr>
          <w:lang w:val="sr-Cyrl-CS"/>
        </w:rPr>
        <w:t xml:space="preserve">Ужице </w:t>
      </w:r>
      <w:r w:rsidR="00755F1B" w:rsidRPr="00E30D19">
        <w:rPr>
          <w:lang w:val="sr-Cyrl-CS"/>
        </w:rPr>
        <w:t>у оквиру</w:t>
      </w:r>
      <w:r w:rsidR="00755F1B">
        <w:rPr>
          <w:lang w:val="sr-Cyrl-CS"/>
        </w:rPr>
        <w:t xml:space="preserve"> надлежне Шумске управе Косјерић.</w:t>
      </w:r>
    </w:p>
    <w:p w:rsidR="00755F1B" w:rsidRPr="00795942" w:rsidRDefault="00755F1B" w:rsidP="00755F1B">
      <w:pPr>
        <w:ind w:firstLine="390"/>
        <w:jc w:val="both"/>
        <w:rPr>
          <w:lang w:val="sr-Cyrl-CS"/>
        </w:rPr>
      </w:pPr>
      <w:r>
        <w:rPr>
          <w:lang w:val="sr-Cyrl-CS"/>
        </w:rPr>
        <w:t xml:space="preserve">Реализовани су планирани задаци: израда планских и управљачких докумената, </w:t>
      </w:r>
      <w:r w:rsidRPr="00795942">
        <w:rPr>
          <w:lang w:val="sr-Cyrl-CS"/>
        </w:rPr>
        <w:t>чување, обезбеђење унутрашњег реда</w:t>
      </w:r>
      <w:r>
        <w:rPr>
          <w:lang w:val="sr-Cyrl-CS"/>
        </w:rPr>
        <w:t xml:space="preserve">, </w:t>
      </w:r>
      <w:r w:rsidRPr="00795942">
        <w:rPr>
          <w:lang w:val="sr-Cyrl-CS"/>
        </w:rPr>
        <w:t>обележавање</w:t>
      </w:r>
      <w:r w:rsidRPr="00A227AD">
        <w:rPr>
          <w:bCs/>
          <w:lang w:val="sr-Cyrl-CS"/>
        </w:rPr>
        <w:t xml:space="preserve">у складу са Правилником о начинуобележавањазаштићених природних добара </w:t>
      </w:r>
      <w:r w:rsidRPr="00A227AD">
        <w:rPr>
          <w:bCs/>
          <w:lang w:val="ru-RU"/>
        </w:rPr>
        <w:t>(</w:t>
      </w:r>
      <w:r>
        <w:rPr>
          <w:bCs/>
          <w:lang w:val="sr-Cyrl-CS"/>
        </w:rPr>
        <w:t>„</w:t>
      </w:r>
      <w:r w:rsidRPr="00A227AD">
        <w:rPr>
          <w:bCs/>
          <w:lang w:val="sr-Cyrl-CS"/>
        </w:rPr>
        <w:t>Службени гласникРепублике Србије</w:t>
      </w:r>
      <w:r>
        <w:rPr>
          <w:bCs/>
          <w:lang w:val="sr-Cyrl-CS"/>
        </w:rPr>
        <w:t>“</w:t>
      </w:r>
      <w:r w:rsidRPr="00A227AD">
        <w:rPr>
          <w:bCs/>
          <w:lang w:val="sr-Cyrl-CS"/>
        </w:rPr>
        <w:t>број</w:t>
      </w:r>
      <w:r w:rsidRPr="00A227AD">
        <w:rPr>
          <w:bCs/>
          <w:lang w:val="ru-RU"/>
        </w:rPr>
        <w:t xml:space="preserve"> 30/92, 24/94,17/96 )</w:t>
      </w:r>
      <w:r>
        <w:rPr>
          <w:bCs/>
          <w:lang w:val="ru-RU"/>
        </w:rPr>
        <w:t xml:space="preserve">, </w:t>
      </w:r>
      <w:r w:rsidRPr="00795942">
        <w:rPr>
          <w:lang w:val="sr-Cyrl-CS"/>
        </w:rPr>
        <w:t>мониторинг природних вредности,промоција и презентација темељних вредности заштићеног подручја.</w:t>
      </w:r>
    </w:p>
    <w:p w:rsidR="00755F1B" w:rsidRPr="00E30D19" w:rsidRDefault="00755F1B" w:rsidP="00755F1B">
      <w:pPr>
        <w:spacing w:line="360" w:lineRule="auto"/>
        <w:jc w:val="both"/>
        <w:rPr>
          <w:sz w:val="22"/>
          <w:lang w:val="sr-Cyrl-CS"/>
        </w:rPr>
      </w:pPr>
    </w:p>
    <w:p w:rsidR="00F776EF" w:rsidRPr="00A227AD" w:rsidRDefault="00F776EF" w:rsidP="00755F1B">
      <w:pPr>
        <w:jc w:val="both"/>
        <w:rPr>
          <w:bCs/>
          <w:lang w:val="sr-Cyrl-CS"/>
        </w:rPr>
      </w:pPr>
      <w:r w:rsidRPr="00A227AD">
        <w:rPr>
          <w:bCs/>
          <w:lang w:val="sr-Cyrl-CS"/>
        </w:rPr>
        <w:t>.</w:t>
      </w:r>
    </w:p>
    <w:p w:rsidR="00F776EF" w:rsidRPr="00E30D19" w:rsidRDefault="00F776EF" w:rsidP="00F776EF">
      <w:pPr>
        <w:tabs>
          <w:tab w:val="left" w:pos="720"/>
        </w:tabs>
        <w:suppressAutoHyphens/>
        <w:spacing w:line="360" w:lineRule="auto"/>
        <w:ind w:left="720"/>
        <w:rPr>
          <w:sz w:val="22"/>
          <w:highlight w:val="lightGray"/>
          <w:lang w:val="sr-Cyrl-CS"/>
        </w:rPr>
      </w:pPr>
    </w:p>
    <w:p w:rsidR="00F776EF" w:rsidRPr="00437A87" w:rsidRDefault="00F776EF" w:rsidP="00F776EF">
      <w:pPr>
        <w:keepNext/>
        <w:numPr>
          <w:ilvl w:val="0"/>
          <w:numId w:val="8"/>
        </w:numPr>
        <w:spacing w:before="240" w:after="60"/>
        <w:jc w:val="both"/>
        <w:outlineLvl w:val="0"/>
        <w:rPr>
          <w:b/>
          <w:bCs/>
          <w:kern w:val="32"/>
          <w:lang w:val="sr-Cyrl-CS"/>
        </w:rPr>
      </w:pPr>
      <w:bookmarkStart w:id="52" w:name="_Toc269116343"/>
      <w:bookmarkStart w:id="53" w:name="_Toc269116550"/>
      <w:bookmarkStart w:id="54" w:name="_Toc271532953"/>
      <w:r w:rsidRPr="00437A87">
        <w:rPr>
          <w:b/>
          <w:bCs/>
          <w:kern w:val="32"/>
          <w:lang w:val="sr-Cyrl-CS"/>
        </w:rPr>
        <w:t>Финансијска средства и друге материјалне предпоставке за извршавање поверених послова у управљању заштићеним подручјем и начин њиховог обезбеђења</w:t>
      </w:r>
      <w:bookmarkEnd w:id="52"/>
      <w:bookmarkEnd w:id="53"/>
      <w:bookmarkEnd w:id="54"/>
    </w:p>
    <w:p w:rsidR="00F776EF" w:rsidRPr="00437A87" w:rsidRDefault="00F776EF" w:rsidP="00F776EF">
      <w:pPr>
        <w:jc w:val="both"/>
        <w:rPr>
          <w:lang w:val="sr-Cyrl-CS"/>
        </w:rPr>
      </w:pPr>
    </w:p>
    <w:p w:rsidR="00F776EF" w:rsidRPr="00526A70" w:rsidRDefault="00F776EF" w:rsidP="00F776EF">
      <w:pPr>
        <w:jc w:val="both"/>
        <w:rPr>
          <w:lang w:val="sr-Cyrl-CS"/>
        </w:rPr>
      </w:pPr>
      <w:r w:rsidRPr="00437A87">
        <w:rPr>
          <w:sz w:val="22"/>
          <w:lang w:val="sr-Cyrl-CS"/>
        </w:rPr>
        <w:tab/>
      </w:r>
      <w:r w:rsidRPr="00526A70">
        <w:rPr>
          <w:lang w:val="sr-Cyrl-CS"/>
        </w:rPr>
        <w:t>Финансирање заштићеног подручја,према Закону о заштити природе („Службени гласник РС“, бр.36/09, 88/10, 91/10 – исправка</w:t>
      </w:r>
      <w:r w:rsidR="00A021D1" w:rsidRPr="00E90AF3">
        <w:rPr>
          <w:lang w:val="sr-Cyrl-CS"/>
        </w:rPr>
        <w:t>,</w:t>
      </w:r>
      <w:r w:rsidR="00A021D1" w:rsidRPr="00E90AF3">
        <w:t>14/16</w:t>
      </w:r>
      <w:r w:rsidR="00A021D1" w:rsidRPr="00E90AF3">
        <w:rPr>
          <w:lang/>
        </w:rPr>
        <w:t xml:space="preserve"> и 95/18.- др.закон</w:t>
      </w:r>
      <w:r w:rsidRPr="00526A70">
        <w:rPr>
          <w:lang w:val="sr-Cyrl-CS"/>
        </w:rPr>
        <w:t>), обезбеђује се из: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буџета Републике Србије, аутономне покрајине, односно јединице локалне самоуоправе;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Накнада за коришћење заштићеног подручја;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Прихода остварених у обављању делатности, односно управљања заштићеним природним добром;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Средстава обезбеђених за реализацију планова, програма и пројеката у области заштите природе;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Донација, поклона и помоћи;</w:t>
      </w:r>
    </w:p>
    <w:p w:rsidR="00F776EF" w:rsidRPr="00526A70" w:rsidRDefault="00F776EF" w:rsidP="00F776EF">
      <w:pPr>
        <w:numPr>
          <w:ilvl w:val="1"/>
          <w:numId w:val="7"/>
        </w:numPr>
        <w:jc w:val="both"/>
        <w:rPr>
          <w:lang w:val="sr-Cyrl-CS"/>
        </w:rPr>
      </w:pPr>
      <w:r w:rsidRPr="00526A70">
        <w:rPr>
          <w:lang w:val="sr-Cyrl-CS"/>
        </w:rPr>
        <w:t>Других извора у складу са законом;</w:t>
      </w:r>
    </w:p>
    <w:p w:rsidR="00F776EF" w:rsidRPr="00526A70" w:rsidRDefault="00F776EF" w:rsidP="00F776EF">
      <w:pPr>
        <w:jc w:val="both"/>
        <w:rPr>
          <w:lang w:val="sr-Cyrl-CS"/>
        </w:rPr>
      </w:pPr>
    </w:p>
    <w:p w:rsidR="006F4F05" w:rsidRPr="00091CAF" w:rsidRDefault="00F776EF" w:rsidP="006F4F05">
      <w:pPr>
        <w:ind w:firstLine="600"/>
        <w:jc w:val="both"/>
        <w:rPr>
          <w:lang w:val="sr-Cyrl-CS"/>
        </w:rPr>
      </w:pPr>
      <w:r w:rsidRPr="00526A70">
        <w:rPr>
          <w:lang w:val="sr-Cyrl-CS"/>
        </w:rPr>
        <w:tab/>
      </w:r>
      <w:r w:rsidR="006F4F05" w:rsidRPr="00091CAF">
        <w:rPr>
          <w:lang w:val="sr-Cyrl-CS"/>
        </w:rPr>
        <w:t xml:space="preserve">Сагласно планираним активностима и задацима, које треба да изврши Управљач </w:t>
      </w:r>
      <w:r w:rsidR="006F4F05" w:rsidRPr="00091CAF">
        <w:rPr>
          <w:lang w:val="sr-Latn-CS"/>
        </w:rPr>
        <w:t xml:space="preserve">СП </w:t>
      </w:r>
      <w:r w:rsidR="006F4F05" w:rsidRPr="00091CAF">
        <w:rPr>
          <w:bCs/>
          <w:lang w:val="sr-Cyrl-CS"/>
        </w:rPr>
        <w:t>„</w:t>
      </w:r>
      <w:r w:rsidR="006F4F05" w:rsidRPr="00091CAF">
        <w:t>Храст</w:t>
      </w:r>
      <w:bookmarkStart w:id="55" w:name="_Hlk43719482"/>
      <w:r w:rsidR="006F4F05">
        <w:t>лужњак</w:t>
      </w:r>
      <w:r w:rsidR="006F4F05" w:rsidRPr="004550F6">
        <w:rPr>
          <w:lang w:val="sr-Latn-CS"/>
        </w:rPr>
        <w:t>-</w:t>
      </w:r>
      <w:bookmarkEnd w:id="55"/>
      <w:r w:rsidR="006F4F05">
        <w:rPr>
          <w:lang/>
        </w:rPr>
        <w:t>Љутице</w:t>
      </w:r>
      <w:r w:rsidR="006F4F05" w:rsidRPr="00091CAF">
        <w:rPr>
          <w:bCs/>
          <w:lang w:val="sr-Cyrl-CS"/>
        </w:rPr>
        <w:t xml:space="preserve">”, у оквиру Плана управљања </w:t>
      </w:r>
      <w:r w:rsidR="006F4F05" w:rsidRPr="00091CAF">
        <w:rPr>
          <w:lang w:val="sr-Latn-CS"/>
        </w:rPr>
        <w:t xml:space="preserve">СП </w:t>
      </w:r>
      <w:r w:rsidR="006F4F05" w:rsidRPr="00091CAF">
        <w:rPr>
          <w:bCs/>
          <w:lang w:val="sr-Cyrl-CS"/>
        </w:rPr>
        <w:t>„</w:t>
      </w:r>
      <w:r w:rsidR="006F4F05" w:rsidRPr="00091CAF">
        <w:t>Храст</w:t>
      </w:r>
      <w:r w:rsidR="006F4F05">
        <w:t>лужњак</w:t>
      </w:r>
      <w:r w:rsidR="006F4F05" w:rsidRPr="004550F6">
        <w:rPr>
          <w:lang w:val="sr-Latn-CS"/>
        </w:rPr>
        <w:t>-</w:t>
      </w:r>
      <w:r w:rsidR="006F4F05">
        <w:rPr>
          <w:lang/>
        </w:rPr>
        <w:t>Љутице</w:t>
      </w:r>
      <w:r w:rsidR="006F4F05" w:rsidRPr="00091CAF">
        <w:rPr>
          <w:bCs/>
          <w:lang w:val="sr-Cyrl-CS"/>
        </w:rPr>
        <w:t>” за период 20</w:t>
      </w:r>
      <w:r w:rsidR="006F4F05" w:rsidRPr="00091CAF">
        <w:rPr>
          <w:bCs/>
          <w:lang/>
        </w:rPr>
        <w:t>11</w:t>
      </w:r>
      <w:r w:rsidR="006F4F05" w:rsidRPr="00091CAF">
        <w:rPr>
          <w:bCs/>
          <w:lang w:val="sr-Cyrl-CS"/>
        </w:rPr>
        <w:t xml:space="preserve"> - 2</w:t>
      </w:r>
      <w:r w:rsidR="006F4F05" w:rsidRPr="00091CAF">
        <w:rPr>
          <w:lang w:val="sr-Cyrl-CS"/>
        </w:rPr>
        <w:t xml:space="preserve">020. година, планирана су финансијска средства у износу од: </w:t>
      </w:r>
    </w:p>
    <w:p w:rsidR="006F4F05" w:rsidRDefault="006F4F05" w:rsidP="006F4F05">
      <w:pPr>
        <w:ind w:firstLine="600"/>
        <w:jc w:val="both"/>
        <w:rPr>
          <w:highlight w:val="yellow"/>
          <w:lang w:val="sr-Cyrl-CS"/>
        </w:rPr>
      </w:pPr>
    </w:p>
    <w:p w:rsidR="006F4F05" w:rsidRPr="00091CAF" w:rsidRDefault="006F4F05" w:rsidP="006F4F05">
      <w:pPr>
        <w:ind w:firstLine="600"/>
        <w:jc w:val="both"/>
        <w:rPr>
          <w:highlight w:val="yellow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551"/>
        <w:gridCol w:w="2127"/>
        <w:gridCol w:w="1417"/>
        <w:gridCol w:w="2268"/>
      </w:tblGrid>
      <w:tr w:rsidR="006F4F05" w:rsidRPr="00091CAF" w:rsidTr="00EE6B6B">
        <w:trPr>
          <w:trHeight w:val="135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lang w:val="sr-Cyrl-CS"/>
              </w:rPr>
            </w:pPr>
            <w:r w:rsidRPr="00091CAF">
              <w:rPr>
                <w:lang w:val="sr-Cyrl-CS"/>
              </w:rPr>
              <w:t xml:space="preserve">Период </w:t>
            </w:r>
          </w:p>
          <w:p w:rsidR="006F4F05" w:rsidRPr="00091CAF" w:rsidRDefault="006F4F05" w:rsidP="00EE6B6B">
            <w:pPr>
              <w:jc w:val="center"/>
              <w:rPr>
                <w:b/>
                <w:lang/>
              </w:rPr>
            </w:pPr>
            <w:r w:rsidRPr="00091CAF">
              <w:rPr>
                <w:lang w:val="sr-Cyrl-CS"/>
              </w:rPr>
              <w:t>20</w:t>
            </w:r>
            <w:r w:rsidRPr="00091CAF">
              <w:rPr>
                <w:lang/>
              </w:rPr>
              <w:t>1</w:t>
            </w:r>
            <w:r w:rsidRPr="00091CAF">
              <w:rPr>
                <w:lang w:val="sr-Latn-CS"/>
              </w:rPr>
              <w:t>1</w:t>
            </w:r>
            <w:r w:rsidRPr="00091CAF">
              <w:rPr>
                <w:lang w:val="sr-Cyrl-CS"/>
              </w:rPr>
              <w:t>-20</w:t>
            </w:r>
            <w:r w:rsidRPr="00091CAF">
              <w:rPr>
                <w:lang/>
              </w:rPr>
              <w:t>20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Учешће (динара)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Свега</w:t>
            </w:r>
          </w:p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(динара)</w:t>
            </w:r>
          </w:p>
        </w:tc>
      </w:tr>
      <w:tr w:rsidR="006F4F05" w:rsidRPr="00091CAF" w:rsidTr="00EE6B6B">
        <w:trPr>
          <w:trHeight w:val="135"/>
        </w:trPr>
        <w:tc>
          <w:tcPr>
            <w:tcW w:w="1418" w:type="dxa"/>
            <w:vMerge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ЈП „Србијашуме“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F4F05" w:rsidRPr="00091CAF" w:rsidRDefault="006F4F05" w:rsidP="00EE6B6B">
            <w:pPr>
              <w:spacing w:line="0" w:lineRule="atLeast"/>
              <w:jc w:val="center"/>
              <w:rPr>
                <w:b/>
                <w:w w:val="99"/>
              </w:rPr>
            </w:pPr>
            <w:r w:rsidRPr="00091CAF">
              <w:rPr>
                <w:b/>
                <w:w w:val="99"/>
              </w:rPr>
              <w:t>Средства из</w:t>
            </w:r>
          </w:p>
          <w:p w:rsidR="006F4F05" w:rsidRPr="00091CAF" w:rsidRDefault="006F4F05" w:rsidP="00EE6B6B">
            <w:pPr>
              <w:spacing w:line="0" w:lineRule="atLeast"/>
              <w:jc w:val="center"/>
              <w:rPr>
                <w:b/>
                <w:w w:val="98"/>
              </w:rPr>
            </w:pPr>
            <w:r w:rsidRPr="00091CAF">
              <w:rPr>
                <w:b/>
                <w:w w:val="98"/>
              </w:rPr>
              <w:t>буџета</w:t>
            </w:r>
          </w:p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w w:val="99"/>
              </w:rPr>
              <w:t>Општина Пожега</w:t>
            </w:r>
          </w:p>
        </w:tc>
        <w:tc>
          <w:tcPr>
            <w:tcW w:w="1417" w:type="dxa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lang w:val="sr-Latn-CS"/>
              </w:rPr>
            </w:pPr>
            <w:r w:rsidRPr="00091CAF">
              <w:rPr>
                <w:b/>
                <w:lang w:val="sr-Latn-CS"/>
              </w:rPr>
              <w:t xml:space="preserve">Накнаде </w:t>
            </w:r>
          </w:p>
        </w:tc>
        <w:tc>
          <w:tcPr>
            <w:tcW w:w="2268" w:type="dxa"/>
            <w:vMerge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</w:p>
        </w:tc>
      </w:tr>
      <w:tr w:rsidR="006F4F05" w:rsidRPr="00091CAF" w:rsidTr="00EE6B6B">
        <w:trPr>
          <w:trHeight w:val="458"/>
        </w:trPr>
        <w:tc>
          <w:tcPr>
            <w:tcW w:w="1418" w:type="dxa"/>
            <w:vMerge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/>
              </w:rPr>
              <w:t>1.026.325,00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bCs/>
                <w:color w:val="000000"/>
                <w:lang w:val="sr-Latn-CS"/>
              </w:rPr>
            </w:pPr>
            <w:r>
              <w:rPr>
                <w:b/>
                <w:bCs/>
                <w:color w:val="000000"/>
                <w:lang/>
              </w:rPr>
              <w:t>1.026.325,00</w:t>
            </w:r>
          </w:p>
        </w:tc>
        <w:tc>
          <w:tcPr>
            <w:tcW w:w="1417" w:type="dxa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bCs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bCs/>
                <w:color w:val="000000"/>
                <w:lang/>
              </w:rPr>
            </w:pPr>
            <w:r>
              <w:rPr>
                <w:b/>
                <w:bCs/>
                <w:color w:val="000000"/>
                <w:lang/>
              </w:rPr>
              <w:t>2.052.650,00</w:t>
            </w:r>
          </w:p>
        </w:tc>
      </w:tr>
      <w:tr w:rsidR="006F4F05" w:rsidRPr="00091CAF" w:rsidTr="00EE6B6B">
        <w:tc>
          <w:tcPr>
            <w:tcW w:w="1418" w:type="dxa"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color w:val="000000"/>
                <w:lang/>
              </w:rPr>
            </w:pPr>
            <w:r>
              <w:rPr>
                <w:b/>
                <w:color w:val="000000"/>
                <w:lang/>
              </w:rPr>
              <w:t>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color w:val="000000"/>
                <w:lang/>
              </w:rPr>
            </w:pPr>
            <w:r>
              <w:rPr>
                <w:b/>
                <w:color w:val="000000"/>
                <w:lang/>
              </w:rPr>
              <w:t>50</w:t>
            </w:r>
          </w:p>
        </w:tc>
        <w:tc>
          <w:tcPr>
            <w:tcW w:w="1417" w:type="dxa"/>
            <w:vAlign w:val="center"/>
          </w:tcPr>
          <w:p w:rsidR="006F4F05" w:rsidRPr="00091CAF" w:rsidRDefault="006F4F05" w:rsidP="00EE6B6B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100</w:t>
            </w:r>
          </w:p>
        </w:tc>
      </w:tr>
    </w:tbl>
    <w:p w:rsidR="006F4F05" w:rsidRDefault="006F4F05" w:rsidP="006F4F05">
      <w:pPr>
        <w:ind w:firstLine="600"/>
        <w:jc w:val="both"/>
        <w:rPr>
          <w:lang w:val="sr-Cyrl-CS"/>
        </w:rPr>
      </w:pPr>
    </w:p>
    <w:p w:rsidR="006F4F05" w:rsidRDefault="006F4F05" w:rsidP="006F4F05">
      <w:pPr>
        <w:ind w:firstLine="600"/>
        <w:jc w:val="both"/>
        <w:rPr>
          <w:lang w:val="sr-Cyrl-CS"/>
        </w:rPr>
      </w:pPr>
    </w:p>
    <w:p w:rsidR="006F4F05" w:rsidRDefault="006F4F05" w:rsidP="006F4F05">
      <w:pPr>
        <w:ind w:firstLine="600"/>
        <w:jc w:val="both"/>
        <w:rPr>
          <w:lang w:val="sr-Cyrl-CS"/>
        </w:rPr>
      </w:pPr>
    </w:p>
    <w:p w:rsidR="006F4F05" w:rsidRPr="00091CAF" w:rsidRDefault="006F4F05" w:rsidP="006F4F05">
      <w:pPr>
        <w:ind w:firstLine="567"/>
        <w:jc w:val="both"/>
        <w:rPr>
          <w:lang w:val="sr-Cyrl-CS"/>
        </w:rPr>
      </w:pPr>
    </w:p>
    <w:p w:rsidR="006F4F05" w:rsidRPr="00091CAF" w:rsidRDefault="006F4F05" w:rsidP="006F4F05">
      <w:pPr>
        <w:spacing w:after="120"/>
        <w:ind w:firstLine="567"/>
        <w:jc w:val="both"/>
        <w:rPr>
          <w:lang w:val="sr-Cyrl-CS"/>
        </w:rPr>
      </w:pPr>
      <w:r w:rsidRPr="00091CAF">
        <w:rPr>
          <w:lang w:val="sr-Cyrl-CS"/>
        </w:rPr>
        <w:t>Финансијски план управљања СП „</w:t>
      </w:r>
      <w:r w:rsidRPr="00091CAF">
        <w:t>Храст</w:t>
      </w:r>
      <w:r>
        <w:t>лужњак</w:t>
      </w:r>
      <w:r w:rsidRPr="004550F6">
        <w:rPr>
          <w:lang w:val="sr-Latn-CS"/>
        </w:rPr>
        <w:t>-</w:t>
      </w:r>
      <w:r>
        <w:rPr>
          <w:lang/>
        </w:rPr>
        <w:t>Љутице</w:t>
      </w:r>
      <w:r w:rsidRPr="00091CAF">
        <w:rPr>
          <w:lang w:val="sr-Cyrl-CS"/>
        </w:rPr>
        <w:t xml:space="preserve"> ” </w:t>
      </w:r>
      <w:r w:rsidRPr="00091CAF">
        <w:rPr>
          <w:bCs/>
          <w:lang w:val="sr-Cyrl-CS"/>
        </w:rPr>
        <w:t>за период 20</w:t>
      </w:r>
      <w:r w:rsidRPr="00091CAF">
        <w:rPr>
          <w:bCs/>
          <w:lang/>
        </w:rPr>
        <w:t>11</w:t>
      </w:r>
      <w:r w:rsidRPr="00091CAF">
        <w:rPr>
          <w:bCs/>
          <w:lang w:val="sr-Cyrl-CS"/>
        </w:rPr>
        <w:t xml:space="preserve"> - 2</w:t>
      </w:r>
      <w:r w:rsidRPr="00091CAF">
        <w:rPr>
          <w:lang w:val="sr-Cyrl-CS"/>
        </w:rPr>
        <w:t xml:space="preserve">020. година </w:t>
      </w:r>
      <w:r w:rsidRPr="00091CAF">
        <w:rPr>
          <w:b/>
          <w:bCs/>
          <w:lang w:val="sr-Cyrl-CS"/>
        </w:rPr>
        <w:t>реализован</w:t>
      </w:r>
      <w:r w:rsidRPr="00091CAF">
        <w:rPr>
          <w:lang w:val="sr-Cyrl-CS"/>
        </w:rPr>
        <w:t xml:space="preserve"> је у износу од:</w:t>
      </w:r>
    </w:p>
    <w:p w:rsidR="006F4F05" w:rsidRDefault="006F4F05" w:rsidP="006F4F05">
      <w:pPr>
        <w:spacing w:after="120"/>
        <w:ind w:firstLine="567"/>
        <w:jc w:val="both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2551"/>
        <w:gridCol w:w="2127"/>
        <w:gridCol w:w="1417"/>
        <w:gridCol w:w="2268"/>
      </w:tblGrid>
      <w:tr w:rsidR="006F4F05" w:rsidRPr="00091CAF" w:rsidTr="00EE6B6B">
        <w:trPr>
          <w:trHeight w:val="135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F4F05" w:rsidRPr="00091CAF" w:rsidRDefault="006F4F05" w:rsidP="00EE6B6B">
            <w:pPr>
              <w:jc w:val="center"/>
              <w:rPr>
                <w:lang w:val="sr-Cyrl-CS"/>
              </w:rPr>
            </w:pPr>
            <w:r w:rsidRPr="00091CAF">
              <w:rPr>
                <w:lang w:val="sr-Cyrl-CS"/>
              </w:rPr>
              <w:lastRenderedPageBreak/>
              <w:t xml:space="preserve">Период </w:t>
            </w:r>
          </w:p>
          <w:p w:rsidR="006F4F05" w:rsidRPr="00091CAF" w:rsidRDefault="006F4F05" w:rsidP="00EE6B6B">
            <w:pPr>
              <w:jc w:val="center"/>
              <w:rPr>
                <w:b/>
              </w:rPr>
            </w:pPr>
            <w:r w:rsidRPr="00091CAF">
              <w:rPr>
                <w:lang w:val="sr-Cyrl-CS"/>
              </w:rPr>
              <w:t>20</w:t>
            </w:r>
            <w:r w:rsidRPr="00091CAF">
              <w:rPr>
                <w:lang w:val="sr-Latn-CS"/>
              </w:rPr>
              <w:t>11</w:t>
            </w:r>
            <w:r w:rsidRPr="00091CAF">
              <w:rPr>
                <w:lang w:val="sr-Cyrl-CS"/>
              </w:rPr>
              <w:t>-20</w:t>
            </w:r>
            <w:r w:rsidRPr="00091CAF">
              <w:rPr>
                <w:lang w:val="sr-Latn-CS"/>
              </w:rPr>
              <w:t>2</w:t>
            </w:r>
            <w:r w:rsidRPr="00091CAF">
              <w:t>0</w:t>
            </w:r>
          </w:p>
        </w:tc>
        <w:tc>
          <w:tcPr>
            <w:tcW w:w="6095" w:type="dxa"/>
            <w:gridSpan w:val="3"/>
            <w:shd w:val="clear" w:color="auto" w:fill="auto"/>
          </w:tcPr>
          <w:p w:rsidR="006F4F05" w:rsidRPr="00745C82" w:rsidRDefault="006F4F05" w:rsidP="00EE6B6B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Учешће (динара)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Свега</w:t>
            </w:r>
          </w:p>
          <w:p w:rsidR="006F4F05" w:rsidRPr="00745C82" w:rsidRDefault="006F4F05" w:rsidP="00EE6B6B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(динара)</w:t>
            </w:r>
          </w:p>
        </w:tc>
      </w:tr>
      <w:tr w:rsidR="006F4F05" w:rsidRPr="00091CAF" w:rsidTr="00EE6B6B">
        <w:trPr>
          <w:trHeight w:val="135"/>
        </w:trPr>
        <w:tc>
          <w:tcPr>
            <w:tcW w:w="1418" w:type="dxa"/>
            <w:vMerge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lang w:val="sr-Cyrl-CS"/>
              </w:rPr>
              <w:t>ЈП „Србијашуме“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F4F05" w:rsidRPr="00745C82" w:rsidRDefault="006F4F05" w:rsidP="00EE6B6B">
            <w:pPr>
              <w:spacing w:line="0" w:lineRule="atLeast"/>
              <w:jc w:val="center"/>
              <w:rPr>
                <w:b/>
                <w:w w:val="99"/>
              </w:rPr>
            </w:pPr>
            <w:r w:rsidRPr="00745C82">
              <w:rPr>
                <w:b/>
                <w:w w:val="99"/>
              </w:rPr>
              <w:t>Средства из</w:t>
            </w:r>
          </w:p>
          <w:p w:rsidR="006F4F05" w:rsidRPr="00745C82" w:rsidRDefault="006F4F05" w:rsidP="00EE6B6B">
            <w:pPr>
              <w:spacing w:line="0" w:lineRule="atLeast"/>
              <w:jc w:val="center"/>
              <w:rPr>
                <w:b/>
                <w:w w:val="98"/>
              </w:rPr>
            </w:pPr>
            <w:r w:rsidRPr="00745C82">
              <w:rPr>
                <w:b/>
                <w:w w:val="98"/>
              </w:rPr>
              <w:t>буџета</w:t>
            </w:r>
          </w:p>
          <w:p w:rsidR="006F4F05" w:rsidRPr="00745C82" w:rsidRDefault="006F4F05" w:rsidP="00EE6B6B">
            <w:pPr>
              <w:jc w:val="center"/>
              <w:rPr>
                <w:b/>
                <w:lang w:val="sr-Cyrl-CS"/>
              </w:rPr>
            </w:pPr>
            <w:r w:rsidRPr="00745C82">
              <w:rPr>
                <w:b/>
                <w:w w:val="99"/>
              </w:rPr>
              <w:t>Општина Пожега</w:t>
            </w:r>
          </w:p>
        </w:tc>
        <w:tc>
          <w:tcPr>
            <w:tcW w:w="1417" w:type="dxa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lang w:val="sr-Latn-CS"/>
              </w:rPr>
            </w:pPr>
            <w:r w:rsidRPr="00745C82">
              <w:rPr>
                <w:b/>
                <w:lang w:val="sr-Latn-CS"/>
              </w:rPr>
              <w:t xml:space="preserve">Накнаде </w:t>
            </w:r>
          </w:p>
        </w:tc>
        <w:tc>
          <w:tcPr>
            <w:tcW w:w="2268" w:type="dxa"/>
            <w:vMerge/>
            <w:shd w:val="clear" w:color="auto" w:fill="auto"/>
          </w:tcPr>
          <w:p w:rsidR="006F4F05" w:rsidRPr="00745C82" w:rsidRDefault="006F4F05" w:rsidP="00EE6B6B">
            <w:pPr>
              <w:jc w:val="center"/>
              <w:rPr>
                <w:b/>
                <w:lang w:val="sr-Cyrl-CS"/>
              </w:rPr>
            </w:pPr>
          </w:p>
        </w:tc>
      </w:tr>
      <w:tr w:rsidR="006F4F05" w:rsidRPr="00091CAF" w:rsidTr="00EE6B6B">
        <w:trPr>
          <w:trHeight w:val="458"/>
        </w:trPr>
        <w:tc>
          <w:tcPr>
            <w:tcW w:w="1418" w:type="dxa"/>
            <w:vMerge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6F4F05" w:rsidRPr="00745C82" w:rsidRDefault="006F4F05" w:rsidP="00EE6B6B">
            <w:pPr>
              <w:pStyle w:val="ListParagraph"/>
              <w:rPr>
                <w:b/>
                <w:bCs/>
                <w:color w:val="000000"/>
                <w:lang/>
              </w:rPr>
            </w:pPr>
            <w:r w:rsidRPr="00745C82">
              <w:rPr>
                <w:b/>
                <w:bCs/>
                <w:color w:val="000000"/>
                <w:lang/>
              </w:rPr>
              <w:t>1.</w:t>
            </w:r>
            <w:r>
              <w:rPr>
                <w:b/>
                <w:bCs/>
                <w:color w:val="000000"/>
                <w:lang/>
              </w:rPr>
              <w:t>108. 804,00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bCs/>
                <w:color w:val="000000"/>
                <w:lang/>
              </w:rPr>
            </w:pPr>
            <w:r w:rsidRPr="00745C82">
              <w:rPr>
                <w:b/>
                <w:bCs/>
                <w:color w:val="000000"/>
                <w:lang/>
              </w:rPr>
              <w:t>0,00</w:t>
            </w:r>
          </w:p>
        </w:tc>
        <w:tc>
          <w:tcPr>
            <w:tcW w:w="1417" w:type="dxa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bCs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4F05" w:rsidRPr="00745C82" w:rsidRDefault="00E90AF3" w:rsidP="00EE6B6B">
            <w:pPr>
              <w:jc w:val="center"/>
              <w:rPr>
                <w:b/>
                <w:bCs/>
                <w:color w:val="000000"/>
                <w:lang w:val="sr-Latn-CS"/>
              </w:rPr>
            </w:pPr>
            <w:r w:rsidRPr="00745C82">
              <w:rPr>
                <w:b/>
                <w:bCs/>
                <w:color w:val="000000"/>
                <w:lang/>
              </w:rPr>
              <w:t>1.</w:t>
            </w:r>
            <w:r>
              <w:rPr>
                <w:b/>
                <w:bCs/>
                <w:color w:val="000000"/>
                <w:lang/>
              </w:rPr>
              <w:t>108. 804,00</w:t>
            </w:r>
          </w:p>
        </w:tc>
      </w:tr>
      <w:tr w:rsidR="006F4F05" w:rsidRPr="00091CAF" w:rsidTr="00EE6B6B">
        <w:tc>
          <w:tcPr>
            <w:tcW w:w="1418" w:type="dxa"/>
            <w:shd w:val="clear" w:color="auto" w:fill="auto"/>
          </w:tcPr>
          <w:p w:rsidR="006F4F05" w:rsidRPr="00091CAF" w:rsidRDefault="006F4F05" w:rsidP="00EE6B6B">
            <w:pPr>
              <w:jc w:val="center"/>
              <w:rPr>
                <w:b/>
                <w:lang w:val="sr-Cyrl-CS"/>
              </w:rPr>
            </w:pPr>
            <w:r w:rsidRPr="00091CAF">
              <w:rPr>
                <w:b/>
                <w:lang w:val="sr-Cyrl-CS"/>
              </w:rPr>
              <w:t>%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1417" w:type="dxa"/>
            <w:vAlign w:val="center"/>
          </w:tcPr>
          <w:p w:rsidR="006F4F05" w:rsidRPr="00745C82" w:rsidRDefault="006F4F05" w:rsidP="00EE6B6B">
            <w:pPr>
              <w:jc w:val="center"/>
              <w:rPr>
                <w:b/>
                <w:color w:val="000000"/>
                <w:lang w:val="sr-Latn-CS"/>
              </w:rPr>
            </w:pPr>
          </w:p>
        </w:tc>
        <w:tc>
          <w:tcPr>
            <w:tcW w:w="2268" w:type="dxa"/>
            <w:shd w:val="clear" w:color="auto" w:fill="auto"/>
          </w:tcPr>
          <w:p w:rsidR="006F4F05" w:rsidRPr="00745C82" w:rsidRDefault="006F4F05" w:rsidP="00EE6B6B">
            <w:pPr>
              <w:jc w:val="center"/>
              <w:rPr>
                <w:b/>
                <w:lang w:val="sr-Latn-CS"/>
              </w:rPr>
            </w:pPr>
          </w:p>
        </w:tc>
      </w:tr>
    </w:tbl>
    <w:p w:rsidR="00F776EF" w:rsidRPr="00437A87" w:rsidRDefault="00F776EF" w:rsidP="006F4F05">
      <w:pPr>
        <w:spacing w:after="120"/>
        <w:jc w:val="both"/>
        <w:rPr>
          <w:rFonts w:cs="Arial"/>
          <w:lang w:val="sr-Cyrl-CS"/>
        </w:rPr>
      </w:pPr>
    </w:p>
    <w:p w:rsidR="00F776EF" w:rsidRPr="00985F5A" w:rsidRDefault="00F776EF" w:rsidP="00F776EF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Обрада:                                                         Директор:</w:t>
      </w:r>
    </w:p>
    <w:p w:rsidR="00F776EF" w:rsidRPr="00985F5A" w:rsidRDefault="00F776EF" w:rsidP="00F776EF">
      <w:pPr>
        <w:ind w:left="720"/>
        <w:rPr>
          <w:rFonts w:cs="Arial"/>
          <w:lang w:val="sr-Cyrl-CS"/>
        </w:rPr>
      </w:pPr>
    </w:p>
    <w:p w:rsidR="00F776EF" w:rsidRPr="00985F5A" w:rsidRDefault="00F776EF" w:rsidP="00F776EF">
      <w:pPr>
        <w:ind w:left="720"/>
        <w:rPr>
          <w:rFonts w:cs="Arial"/>
          <w:lang w:val="sr-Cyrl-CS"/>
        </w:rPr>
      </w:pPr>
      <w:r w:rsidRPr="00985F5A">
        <w:rPr>
          <w:rFonts w:cs="Arial"/>
          <w:lang w:val="sr-Cyrl-CS"/>
        </w:rPr>
        <w:t>.......................................................</w:t>
      </w:r>
      <w:r w:rsidRPr="00985F5A">
        <w:rPr>
          <w:rFonts w:cs="Arial"/>
          <w:lang w:val="sr-Cyrl-CS"/>
        </w:rPr>
        <w:tab/>
      </w:r>
      <w:r w:rsidRPr="00985F5A">
        <w:rPr>
          <w:rFonts w:cs="Arial"/>
          <w:lang w:val="sr-Cyrl-CS"/>
        </w:rPr>
        <w:tab/>
        <w:t>.........................................................</w:t>
      </w:r>
    </w:p>
    <w:p w:rsidR="00F776EF" w:rsidRPr="00A17D78" w:rsidRDefault="00F776EF" w:rsidP="00F776EF">
      <w:pPr>
        <w:ind w:left="720"/>
        <w:rPr>
          <w:rFonts w:cs="Arial"/>
          <w:lang w:val="sr-Cyrl-CS"/>
        </w:rPr>
      </w:pPr>
      <w:r>
        <w:rPr>
          <w:rFonts w:cs="Arial"/>
          <w:lang w:val="sr-Cyrl-CS"/>
        </w:rPr>
        <w:t>Драган Ђенић</w:t>
      </w:r>
      <w:r w:rsidRPr="00985F5A">
        <w:rPr>
          <w:rFonts w:cs="Arial"/>
          <w:lang w:val="sr-Cyrl-CS"/>
        </w:rPr>
        <w:t xml:space="preserve">,дипл.инж.шум.                      </w:t>
      </w:r>
      <w:r>
        <w:rPr>
          <w:rFonts w:cs="Arial"/>
          <w:lang w:val="sr-Cyrl-CS"/>
        </w:rPr>
        <w:t>Славиша Радосављевић</w:t>
      </w:r>
      <w:r w:rsidRPr="00985F5A">
        <w:rPr>
          <w:rFonts w:cs="Arial"/>
          <w:lang w:val="sr-Cyrl-CS"/>
        </w:rPr>
        <w:t xml:space="preserve">,дипл.инж.шум.  </w:t>
      </w:r>
    </w:p>
    <w:sectPr w:rsidR="00F776EF" w:rsidRPr="00A17D78" w:rsidSect="00FB14DA">
      <w:footerReference w:type="default" r:id="rId10"/>
      <w:pgSz w:w="11907" w:h="16840" w:code="9"/>
      <w:pgMar w:top="1411" w:right="850" w:bottom="1008" w:left="960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2CB" w:rsidRDefault="005062CB" w:rsidP="00555EEC">
      <w:r>
        <w:separator/>
      </w:r>
    </w:p>
  </w:endnote>
  <w:endnote w:type="continuationSeparator" w:id="1">
    <w:p w:rsidR="005062CB" w:rsidRDefault="005062CB" w:rsidP="00555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3E0" w:rsidRDefault="001469E9">
    <w:pPr>
      <w:pStyle w:val="Footer"/>
      <w:jc w:val="center"/>
    </w:pPr>
    <w:r>
      <w:fldChar w:fldCharType="begin"/>
    </w:r>
    <w:r w:rsidR="00F776EF">
      <w:instrText xml:space="preserve"> PAGE   \* MERGEFORMAT </w:instrText>
    </w:r>
    <w:r>
      <w:fldChar w:fldCharType="separate"/>
    </w:r>
    <w:r w:rsidR="004C28B9">
      <w:rPr>
        <w:noProof/>
      </w:rPr>
      <w:t>8</w:t>
    </w:r>
    <w:r>
      <w:fldChar w:fldCharType="end"/>
    </w:r>
  </w:p>
  <w:p w:rsidR="00A623E0" w:rsidRDefault="005062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2CB" w:rsidRDefault="005062CB" w:rsidP="00555EEC">
      <w:r>
        <w:separator/>
      </w:r>
    </w:p>
  </w:footnote>
  <w:footnote w:type="continuationSeparator" w:id="1">
    <w:p w:rsidR="005062CB" w:rsidRDefault="005062CB" w:rsidP="00555E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2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/>
      </w:rPr>
    </w:lvl>
  </w:abstractNum>
  <w:abstractNum w:abstractNumId="3">
    <w:nsid w:val="00000018"/>
    <w:multiLevelType w:val="singleLevel"/>
    <w:tmpl w:val="00000018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4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12464DD"/>
    <w:multiLevelType w:val="hybridMultilevel"/>
    <w:tmpl w:val="EE4EAE9E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1AC555B"/>
    <w:multiLevelType w:val="hybridMultilevel"/>
    <w:tmpl w:val="93FCA722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276165E"/>
    <w:multiLevelType w:val="hybridMultilevel"/>
    <w:tmpl w:val="996AE9C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9F07BAE"/>
    <w:multiLevelType w:val="hybridMultilevel"/>
    <w:tmpl w:val="1C1E0F9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0A55CE"/>
    <w:multiLevelType w:val="hybridMultilevel"/>
    <w:tmpl w:val="256849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639D4"/>
    <w:multiLevelType w:val="hybridMultilevel"/>
    <w:tmpl w:val="838E6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2C3A71"/>
    <w:multiLevelType w:val="hybridMultilevel"/>
    <w:tmpl w:val="9D60F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440686"/>
    <w:multiLevelType w:val="hybridMultilevel"/>
    <w:tmpl w:val="E7125BB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0238AF"/>
    <w:multiLevelType w:val="hybridMultilevel"/>
    <w:tmpl w:val="8C4A8CD0"/>
    <w:lvl w:ilvl="0" w:tplc="0409000B">
      <w:start w:val="1"/>
      <w:numFmt w:val="bullet"/>
      <w:lvlText w:val="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>
    <w:nsid w:val="38B6678F"/>
    <w:multiLevelType w:val="hybridMultilevel"/>
    <w:tmpl w:val="643A63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89113C8"/>
    <w:multiLevelType w:val="hybridMultilevel"/>
    <w:tmpl w:val="723C07A8"/>
    <w:lvl w:ilvl="0" w:tplc="1774333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6A1E01"/>
    <w:multiLevelType w:val="hybridMultilevel"/>
    <w:tmpl w:val="686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1B7745"/>
    <w:multiLevelType w:val="hybridMultilevel"/>
    <w:tmpl w:val="7EEE17C2"/>
    <w:lvl w:ilvl="0" w:tplc="8EE8F0B8">
      <w:start w:val="14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477B5C"/>
    <w:multiLevelType w:val="hybridMultilevel"/>
    <w:tmpl w:val="56FA234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C811B14"/>
    <w:multiLevelType w:val="hybridMultilevel"/>
    <w:tmpl w:val="25A20698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9E54085"/>
    <w:multiLevelType w:val="hybridMultilevel"/>
    <w:tmpl w:val="C2306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9E5A55"/>
    <w:multiLevelType w:val="hybridMultilevel"/>
    <w:tmpl w:val="DF1E2C98"/>
    <w:lvl w:ilvl="0" w:tplc="98A438E4">
      <w:start w:val="13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99B7D0E"/>
    <w:multiLevelType w:val="hybridMultilevel"/>
    <w:tmpl w:val="AFFE3154"/>
    <w:lvl w:ilvl="0" w:tplc="0409000D">
      <w:start w:val="1"/>
      <w:numFmt w:val="bullet"/>
      <w:lvlText w:val=""/>
      <w:lvlJc w:val="left"/>
      <w:pPr>
        <w:ind w:left="2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3">
    <w:nsid w:val="7BF067E6"/>
    <w:multiLevelType w:val="hybridMultilevel"/>
    <w:tmpl w:val="50009EB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8"/>
  </w:num>
  <w:num w:numId="5">
    <w:abstractNumId w:val="13"/>
  </w:num>
  <w:num w:numId="6">
    <w:abstractNumId w:val="5"/>
  </w:num>
  <w:num w:numId="7">
    <w:abstractNumId w:val="0"/>
  </w:num>
  <w:num w:numId="8">
    <w:abstractNumId w:val="17"/>
  </w:num>
  <w:num w:numId="9">
    <w:abstractNumId w:val="3"/>
  </w:num>
  <w:num w:numId="10">
    <w:abstractNumId w:val="4"/>
  </w:num>
  <w:num w:numId="11">
    <w:abstractNumId w:val="16"/>
  </w:num>
  <w:num w:numId="12">
    <w:abstractNumId w:val="10"/>
  </w:num>
  <w:num w:numId="13">
    <w:abstractNumId w:val="20"/>
  </w:num>
  <w:num w:numId="14">
    <w:abstractNumId w:val="1"/>
  </w:num>
  <w:num w:numId="15">
    <w:abstractNumId w:val="2"/>
  </w:num>
  <w:num w:numId="16">
    <w:abstractNumId w:val="21"/>
  </w:num>
  <w:num w:numId="17">
    <w:abstractNumId w:val="11"/>
  </w:num>
  <w:num w:numId="18">
    <w:abstractNumId w:val="14"/>
  </w:num>
  <w:num w:numId="19">
    <w:abstractNumId w:val="19"/>
  </w:num>
  <w:num w:numId="20">
    <w:abstractNumId w:val="18"/>
  </w:num>
  <w:num w:numId="21">
    <w:abstractNumId w:val="9"/>
  </w:num>
  <w:num w:numId="22">
    <w:abstractNumId w:val="12"/>
  </w:num>
  <w:num w:numId="23">
    <w:abstractNumId w:val="22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6EF"/>
    <w:rsid w:val="00026B2D"/>
    <w:rsid w:val="00097884"/>
    <w:rsid w:val="00100004"/>
    <w:rsid w:val="001469E9"/>
    <w:rsid w:val="00153DE2"/>
    <w:rsid w:val="001619C5"/>
    <w:rsid w:val="001C5592"/>
    <w:rsid w:val="00206DB2"/>
    <w:rsid w:val="00210E39"/>
    <w:rsid w:val="0028521A"/>
    <w:rsid w:val="002E7130"/>
    <w:rsid w:val="002F10FC"/>
    <w:rsid w:val="00326E63"/>
    <w:rsid w:val="003925DA"/>
    <w:rsid w:val="00397DB0"/>
    <w:rsid w:val="00486C03"/>
    <w:rsid w:val="004B2D29"/>
    <w:rsid w:val="004C28B9"/>
    <w:rsid w:val="004D320C"/>
    <w:rsid w:val="005062CB"/>
    <w:rsid w:val="005256F7"/>
    <w:rsid w:val="00555EEC"/>
    <w:rsid w:val="005F776E"/>
    <w:rsid w:val="006055FE"/>
    <w:rsid w:val="006518BE"/>
    <w:rsid w:val="006B3E09"/>
    <w:rsid w:val="006E3F26"/>
    <w:rsid w:val="006F4F05"/>
    <w:rsid w:val="00755F1B"/>
    <w:rsid w:val="007756C7"/>
    <w:rsid w:val="00812594"/>
    <w:rsid w:val="00853227"/>
    <w:rsid w:val="009A1374"/>
    <w:rsid w:val="00A021D1"/>
    <w:rsid w:val="00AB62DB"/>
    <w:rsid w:val="00B3182A"/>
    <w:rsid w:val="00B9584C"/>
    <w:rsid w:val="00BB3F6B"/>
    <w:rsid w:val="00BC795C"/>
    <w:rsid w:val="00C02BFF"/>
    <w:rsid w:val="00C05550"/>
    <w:rsid w:val="00C822D5"/>
    <w:rsid w:val="00CB1D9F"/>
    <w:rsid w:val="00D42A12"/>
    <w:rsid w:val="00D95A91"/>
    <w:rsid w:val="00DA47F2"/>
    <w:rsid w:val="00E36261"/>
    <w:rsid w:val="00E90AF3"/>
    <w:rsid w:val="00EB6C0D"/>
    <w:rsid w:val="00F64951"/>
    <w:rsid w:val="00F77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776EF"/>
    <w:pPr>
      <w:keepNext/>
      <w:spacing w:before="240" w:after="60"/>
      <w:outlineLvl w:val="0"/>
    </w:pPr>
    <w:rPr>
      <w:rFonts w:ascii="Arial" w:hAnsi="Arial"/>
      <w:b/>
      <w:bCs/>
      <w:i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776EF"/>
    <w:rPr>
      <w:rFonts w:ascii="Arial" w:eastAsia="Times New Roman" w:hAnsi="Arial" w:cs="Times New Roman"/>
      <w:b/>
      <w:bCs/>
      <w:i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76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76EF"/>
    <w:rPr>
      <w:rFonts w:ascii="Times New Roman" w:eastAsia="Times New Roman" w:hAnsi="Times New Roman" w:cs="Times New Roman"/>
      <w:sz w:val="24"/>
      <w:szCs w:val="24"/>
    </w:rPr>
  </w:style>
  <w:style w:type="paragraph" w:customStyle="1" w:styleId="PasusCT1">
    <w:name w:val="PasusCT1"/>
    <w:basedOn w:val="Normal"/>
    <w:rsid w:val="00F776EF"/>
    <w:pPr>
      <w:suppressAutoHyphens/>
      <w:spacing w:line="360" w:lineRule="auto"/>
      <w:ind w:firstLine="567"/>
      <w:jc w:val="both"/>
    </w:pPr>
    <w:rPr>
      <w:rFonts w:ascii="CTimes" w:hAnsi="CTimes"/>
    </w:rPr>
  </w:style>
  <w:style w:type="paragraph" w:styleId="ListParagraph">
    <w:name w:val="List Paragraph"/>
    <w:basedOn w:val="Normal"/>
    <w:qFormat/>
    <w:rsid w:val="005F776E"/>
    <w:pPr>
      <w:ind w:left="720"/>
    </w:pPr>
    <w:rPr>
      <w:lang w:val="sr-Latn-CS"/>
    </w:rPr>
  </w:style>
  <w:style w:type="table" w:styleId="TableGrid">
    <w:name w:val="Table Grid"/>
    <w:basedOn w:val="TableNormal"/>
    <w:uiPriority w:val="59"/>
    <w:rsid w:val="009A1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Berts-pc</Company>
  <LinksUpToDate>false</LinksUpToDate>
  <CharactersWithSpaces>12740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Djenic</dc:creator>
  <cp:lastModifiedBy>korisnik</cp:lastModifiedBy>
  <cp:revision>2</cp:revision>
  <dcterms:created xsi:type="dcterms:W3CDTF">2020-09-08T10:49:00Z</dcterms:created>
  <dcterms:modified xsi:type="dcterms:W3CDTF">2020-09-08T10:49:00Z</dcterms:modified>
</cp:coreProperties>
</file>